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8BB07" w14:textId="77777777" w:rsidR="000F363B" w:rsidRPr="00DE03B0" w:rsidRDefault="000F363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14:paraId="03BFC38A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EBD2E0B" w14:textId="5AD054C8" w:rsidR="0027555A" w:rsidRPr="0027555A" w:rsidRDefault="000957BA" w:rsidP="002755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</w:t>
      </w:r>
      <w:r w:rsidR="0027555A" w:rsidRPr="002755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ООП НОО</w:t>
      </w:r>
    </w:p>
    <w:p w14:paraId="73C614EB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111D63E6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2F8E3104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36ACF33" w14:textId="77777777" w:rsidR="0027555A" w:rsidRDefault="0027555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186A6E23" w14:textId="77777777" w:rsidR="00D70FA5" w:rsidRDefault="00D70FA5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460FFAEC" w14:textId="77777777" w:rsidR="00D70FA5" w:rsidRDefault="00D70FA5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6E1A1123" w14:textId="77777777" w:rsidR="00D70FA5" w:rsidRPr="0027555A" w:rsidRDefault="00D70FA5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239BA1EF" w14:textId="77777777" w:rsidR="0027555A" w:rsidRPr="0027555A" w:rsidRDefault="0027555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24A00F77" w14:textId="77777777" w:rsidR="0027555A" w:rsidRPr="0027555A" w:rsidRDefault="0027555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2B7E0034" w14:textId="77777777" w:rsidR="0027555A" w:rsidRPr="0027555A" w:rsidRDefault="0027555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1BDA98AB" w14:textId="77777777" w:rsidR="0027555A" w:rsidRPr="0027555A" w:rsidRDefault="0027555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2C1FA06E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545A5A4D" w14:textId="3BA085E8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Рабочая программа</w:t>
      </w:r>
    </w:p>
    <w:p w14:paraId="29471A9C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27555A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по математике </w:t>
      </w:r>
    </w:p>
    <w:p w14:paraId="27D495F6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27555A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для 3 класса</w:t>
      </w:r>
    </w:p>
    <w:p w14:paraId="2189B631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3B1F35A4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3759A520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0520A095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4FBD3371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286B628C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3AB06F4C" w14:textId="77777777" w:rsidR="0027555A" w:rsidRPr="0027555A" w:rsidRDefault="0027555A" w:rsidP="002755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1DAA99AB" w14:textId="77777777" w:rsidR="0027555A" w:rsidRPr="0027555A" w:rsidRDefault="0027555A" w:rsidP="002755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34D5ED8B" w14:textId="77777777" w:rsidR="0027555A" w:rsidRPr="0027555A" w:rsidRDefault="0027555A" w:rsidP="002755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0E06BEB9" w14:textId="77777777" w:rsidR="0027555A" w:rsidRPr="0027555A" w:rsidRDefault="0027555A" w:rsidP="002755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33CF6ECA" w14:textId="4A4BA9AF" w:rsidR="0027555A" w:rsidRDefault="0027555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53B96F6C" w14:textId="0BF45BB4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386EB739" w14:textId="0A77CD58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310D4EF5" w14:textId="669AEA5D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601DD810" w14:textId="73F6B553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5A973759" w14:textId="76333775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25E37373" w14:textId="21D0C4A4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61149474" w14:textId="6D900DEA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4A72B9CD" w14:textId="2E4EC79D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1F4C9938" w14:textId="589EC23F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5D8EE0F9" w14:textId="4D59947C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00A245B2" w14:textId="6C587FAC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1A26EAAA" w14:textId="62054077" w:rsidR="000957B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7E8704B8" w14:textId="77777777" w:rsidR="000957BA" w:rsidRPr="0027555A" w:rsidRDefault="000957B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37D9FBF9" w14:textId="77777777" w:rsidR="0027555A" w:rsidRPr="0027555A" w:rsidRDefault="0027555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40A448F6" w14:textId="77777777" w:rsidR="0027555A" w:rsidRPr="0027555A" w:rsidRDefault="0027555A" w:rsidP="0027555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798FE679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22950774" w14:textId="77777777" w:rsidR="000957BA" w:rsidRPr="000957BA" w:rsidRDefault="000957BA" w:rsidP="000957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0957BA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с. Джугурты 2022г.</w:t>
      </w:r>
    </w:p>
    <w:p w14:paraId="59CE0DF5" w14:textId="77777777" w:rsidR="0027555A" w:rsidRPr="0027555A" w:rsidRDefault="0027555A" w:rsidP="002755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BEC241E" w14:textId="5AB902FC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14:paraId="146E0255" w14:textId="7085DE96" w:rsidR="000F363B" w:rsidRPr="00810137" w:rsidRDefault="00F949BF" w:rsidP="00C24DB3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ПОЯСНИТЕЛЬНАЯ ЗАПИСКА</w:t>
      </w:r>
    </w:p>
    <w:p w14:paraId="5B5C433B" w14:textId="77777777" w:rsidR="000F363B" w:rsidRPr="00810137" w:rsidRDefault="00F949BF" w:rsidP="00C24DB3">
      <w:pPr>
        <w:autoSpaceDE w:val="0"/>
        <w:autoSpaceDN w:val="0"/>
        <w:spacing w:before="346" w:after="0"/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7D8C0BCA" w14:textId="77777777" w:rsidR="000F363B" w:rsidRPr="00810137" w:rsidRDefault="00F949BF" w:rsidP="00C24DB3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00AD5107" w14:textId="77777777" w:rsidR="000F363B" w:rsidRPr="00810137" w:rsidRDefault="00F949BF" w:rsidP="00C24DB3">
      <w:pPr>
        <w:autoSpaceDE w:val="0"/>
        <w:autoSpaceDN w:val="0"/>
        <w:spacing w:before="70" w:after="0" w:line="271" w:lineRule="auto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140A2AC6" w14:textId="77777777" w:rsidR="000F363B" w:rsidRPr="00810137" w:rsidRDefault="00F949BF" w:rsidP="00C24DB3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6517AE5E" w14:textId="77777777" w:rsidR="000F363B" w:rsidRPr="00810137" w:rsidRDefault="00F949BF" w:rsidP="00C24DB3">
      <w:pPr>
        <w:autoSpaceDE w:val="0"/>
        <w:autoSpaceDN w:val="0"/>
        <w:spacing w:before="178" w:after="0"/>
        <w:ind w:left="420" w:right="2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8893994" w14:textId="77777777" w:rsidR="000F363B" w:rsidRPr="00810137" w:rsidRDefault="00F949BF" w:rsidP="00C24DB3">
      <w:pPr>
        <w:autoSpaceDE w:val="0"/>
        <w:autoSpaceDN w:val="0"/>
        <w:spacing w:before="190" w:after="0" w:line="281" w:lineRule="auto"/>
        <w:ind w:left="42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14:paraId="2372DACE" w14:textId="77777777" w:rsidR="000F363B" w:rsidRPr="00810137" w:rsidRDefault="00F949BF" w:rsidP="00C24DB3">
      <w:pPr>
        <w:autoSpaceDE w:val="0"/>
        <w:autoSpaceDN w:val="0"/>
        <w:spacing w:before="190" w:after="0" w:line="281" w:lineRule="auto"/>
        <w:ind w:left="42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аргументацию,  различать</w:t>
      </w:r>
      <w:proofErr w:type="gramEnd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0840C3DE" w14:textId="77777777" w:rsidR="000F363B" w:rsidRPr="00810137" w:rsidRDefault="00F949BF" w:rsidP="00C24DB3">
      <w:pPr>
        <w:autoSpaceDE w:val="0"/>
        <w:autoSpaceDN w:val="0"/>
        <w:spacing w:before="190" w:after="0" w:line="281" w:lineRule="auto"/>
        <w:ind w:left="42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37A6C383" w14:textId="77777777" w:rsidR="000F363B" w:rsidRPr="00810137" w:rsidRDefault="00F949BF" w:rsidP="00C24DB3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13A74458" w14:textId="77777777" w:rsidR="000F363B" w:rsidRPr="00810137" w:rsidRDefault="00F949BF" w:rsidP="00C24DB3">
      <w:pPr>
        <w:autoSpaceDE w:val="0"/>
        <w:autoSpaceDN w:val="0"/>
        <w:spacing w:before="178" w:after="0"/>
        <w:ind w:left="4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</w:t>
      </w:r>
      <w:proofErr w:type="gramStart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процессов  и</w:t>
      </w:r>
      <w:proofErr w:type="gramEnd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2F5AFF3" w14:textId="77777777" w:rsidR="000F363B" w:rsidRPr="00810137" w:rsidRDefault="00F949BF" w:rsidP="00C24DB3">
      <w:pPr>
        <w:autoSpaceDE w:val="0"/>
        <w:autoSpaceDN w:val="0"/>
        <w:spacing w:before="190" w:after="0" w:line="271" w:lineRule="auto"/>
        <w:ind w:left="420" w:righ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4C55DB28" w14:textId="73A2BE9D" w:rsidR="00810137" w:rsidRPr="00810137" w:rsidRDefault="00F949BF" w:rsidP="00C24DB3">
      <w:pPr>
        <w:autoSpaceDE w:val="0"/>
        <w:autoSpaceDN w:val="0"/>
        <w:spacing w:before="70" w:after="0" w:line="286" w:lineRule="auto"/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r w:rsid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810137"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14C5643A" w14:textId="77777777" w:rsidR="00810137" w:rsidRPr="00810137" w:rsidRDefault="00810137" w:rsidP="00C24DB3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На изучение математики в 3 классе отводится 4 часа в неделю, всего 136 часов.</w:t>
      </w:r>
    </w:p>
    <w:p w14:paraId="1D76E1A2" w14:textId="502C3E10" w:rsidR="000F363B" w:rsidRPr="00810137" w:rsidRDefault="000F363B" w:rsidP="00C24DB3">
      <w:pPr>
        <w:autoSpaceDE w:val="0"/>
        <w:autoSpaceDN w:val="0"/>
        <w:spacing w:before="190" w:after="0" w:line="271" w:lineRule="auto"/>
        <w:ind w:left="420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0F363B" w:rsidRPr="00810137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165ED58A" w14:textId="77777777" w:rsidR="000F363B" w:rsidRPr="00810137" w:rsidRDefault="000F363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14:paraId="4F32D56A" w14:textId="77777777" w:rsidR="000F363B" w:rsidRPr="00810137" w:rsidRDefault="00F949BF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СОДЕРЖАНИЕ УЧЕБНОГО ПРЕДМЕТА </w:t>
      </w:r>
    </w:p>
    <w:p w14:paraId="6C322BE1" w14:textId="77777777" w:rsidR="000F363B" w:rsidRPr="00810137" w:rsidRDefault="00F949BF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Основное содержание обучения в программе представлено разделами: «Числа и величины</w:t>
      </w:r>
      <w:proofErr w:type="gramStart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»,«</w:t>
      </w:r>
      <w:proofErr w:type="gramEnd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5BCA57EA" w14:textId="77777777" w:rsidR="000F363B" w:rsidRPr="00810137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Числа и величины</w:t>
      </w:r>
    </w:p>
    <w:p w14:paraId="7C9B8B8A" w14:textId="77777777" w:rsidR="000F363B" w:rsidRPr="00810137" w:rsidRDefault="00F949BF">
      <w:pPr>
        <w:autoSpaceDE w:val="0"/>
        <w:autoSpaceDN w:val="0"/>
        <w:spacing w:before="118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Числа в пределах 1000: чтение, запись, сравнение, представление в виде суммы разрядных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слагаемых. Равенства и неравенства: чтение, составление.  Увеличение/уменьшение числа в несколько раз. Кратное сравнение чисел.</w:t>
      </w:r>
    </w:p>
    <w:p w14:paraId="76451DAC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Масса (единица массы — грамм); соотношение между килограммом и граммом; </w:t>
      </w:r>
      <w:proofErr w:type="gramStart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отношение«</w:t>
      </w:r>
      <w:proofErr w:type="gramEnd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тяжелее/легче на/в».</w:t>
      </w:r>
    </w:p>
    <w:p w14:paraId="54904918" w14:textId="77777777" w:rsidR="000F363B" w:rsidRPr="00810137" w:rsidRDefault="00F949BF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Стоимость (единицы — рубль, копейка); установление отношения «дороже/дешевле на/в».</w:t>
      </w:r>
    </w:p>
    <w:p w14:paraId="3E50F011" w14:textId="77777777" w:rsidR="000F363B" w:rsidRPr="00810137" w:rsidRDefault="00F949BF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Соотношение «цена, количество, стоимость» в практической ситуации.</w:t>
      </w:r>
    </w:p>
    <w:p w14:paraId="4216878E" w14:textId="77777777" w:rsidR="000F363B" w:rsidRPr="00810137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Время (единица времени — секунда); установление отношения «быстрее/медленнее на/в».</w:t>
      </w:r>
    </w:p>
    <w:p w14:paraId="755B2215" w14:textId="77777777" w:rsidR="000F363B" w:rsidRPr="00810137" w:rsidRDefault="00F949BF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Соотношение «начало, окончание, продолжительность события» в практической ситуации.</w:t>
      </w:r>
    </w:p>
    <w:p w14:paraId="4437751E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Длина (единица длины — миллиметр, километр); соотношение между величинами в пределах тысячи.</w:t>
      </w:r>
    </w:p>
    <w:p w14:paraId="1E94D28C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4E5E05BF" w14:textId="77777777" w:rsidR="000F363B" w:rsidRPr="00810137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Арифметические действия</w:t>
      </w:r>
    </w:p>
    <w:p w14:paraId="080F55C5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14:paraId="4F5A10D3" w14:textId="77777777" w:rsidR="000F363B" w:rsidRPr="00810137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Письменное сложение, вычитание чисел в пределах 1000. Действия с числами 0 и 1.</w:t>
      </w:r>
    </w:p>
    <w:p w14:paraId="4D445993" w14:textId="77777777" w:rsidR="000F363B" w:rsidRPr="00810137" w:rsidRDefault="00F949BF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522D3DF5" w14:textId="77777777" w:rsidR="000F363B" w:rsidRPr="00810137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Переместительное, сочетательное свойства сложения, умножения при вычислениях.</w:t>
      </w:r>
    </w:p>
    <w:p w14:paraId="2CAECCE0" w14:textId="77777777" w:rsidR="000F363B" w:rsidRPr="00810137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Нахождение неизвестного компонента арифметического действия.</w:t>
      </w:r>
    </w:p>
    <w:p w14:paraId="48F6844B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343DFFB2" w14:textId="77777777" w:rsidR="000F363B" w:rsidRPr="00810137" w:rsidRDefault="00F949BF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Однородные величины: сложение и вычитание.</w:t>
      </w:r>
    </w:p>
    <w:p w14:paraId="49873052" w14:textId="77777777" w:rsidR="000F363B" w:rsidRPr="00810137" w:rsidRDefault="00F949BF">
      <w:pPr>
        <w:autoSpaceDE w:val="0"/>
        <w:autoSpaceDN w:val="0"/>
        <w:spacing w:before="26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Текстовые задачи</w:t>
      </w:r>
    </w:p>
    <w:p w14:paraId="62559FC4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118" w:after="0" w:line="281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09DF0437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4BB15592" w14:textId="77777777" w:rsidR="000F363B" w:rsidRPr="00810137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Пространственные отношения и геометрические фигуры</w:t>
      </w:r>
    </w:p>
    <w:p w14:paraId="6D2CA697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118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Конструирование геометрических фигур (разбиение фигуры на части, составление фигуры из частей).</w:t>
      </w:r>
    </w:p>
    <w:p w14:paraId="64FFE5EA" w14:textId="77777777" w:rsidR="000F363B" w:rsidRPr="00810137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Периметр многоугольника: измерение, вычисление, запись равенства.</w:t>
      </w:r>
    </w:p>
    <w:p w14:paraId="482433F9" w14:textId="029D48E8" w:rsidR="000F363B" w:rsidRDefault="000F363B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8B63612" w14:textId="77777777" w:rsidR="00810137" w:rsidRPr="00810137" w:rsidRDefault="00810137" w:rsidP="00810137">
      <w:pPr>
        <w:autoSpaceDE w:val="0"/>
        <w:autoSpaceDN w:val="0"/>
        <w:spacing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21451CF8" w14:textId="77777777" w:rsidR="00810137" w:rsidRPr="00810137" w:rsidRDefault="00810137" w:rsidP="0081013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Математическая информация</w:t>
      </w:r>
    </w:p>
    <w:p w14:paraId="7375140E" w14:textId="77777777" w:rsidR="00810137" w:rsidRPr="00810137" w:rsidRDefault="00810137" w:rsidP="00810137">
      <w:pPr>
        <w:autoSpaceDE w:val="0"/>
        <w:autoSpaceDN w:val="0"/>
        <w:spacing w:before="11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Классификация объектов по двум признакам.</w:t>
      </w:r>
    </w:p>
    <w:p w14:paraId="6D8F659A" w14:textId="77777777" w:rsidR="00810137" w:rsidRPr="00810137" w:rsidRDefault="00810137" w:rsidP="00810137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3139C35A" w14:textId="77777777" w:rsidR="00810137" w:rsidRPr="00810137" w:rsidRDefault="00810137" w:rsidP="00810137">
      <w:pPr>
        <w:autoSpaceDE w:val="0"/>
        <w:autoSpaceDN w:val="0"/>
        <w:spacing w:before="70" w:after="0" w:line="271" w:lineRule="auto"/>
        <w:ind w:right="288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100817A9" w14:textId="77777777" w:rsidR="00810137" w:rsidRPr="00810137" w:rsidRDefault="00810137" w:rsidP="00810137">
      <w:pPr>
        <w:autoSpaceDE w:val="0"/>
        <w:autoSpaceDN w:val="0"/>
        <w:spacing w:before="72" w:after="0" w:line="262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Формализованное описание последовательности действий (инструкция, план, схема, алгоритм). Столбчатая диаграмма: чтение, использование данных для решения учебных и практических задач.</w:t>
      </w:r>
    </w:p>
    <w:p w14:paraId="21805835" w14:textId="77777777" w:rsidR="00810137" w:rsidRPr="00810137" w:rsidRDefault="00810137" w:rsidP="00810137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6702902C" w14:textId="77777777" w:rsidR="00810137" w:rsidRPr="00810137" w:rsidRDefault="00810137">
      <w:pPr>
        <w:rPr>
          <w:rFonts w:ascii="Times New Roman" w:hAnsi="Times New Roman" w:cs="Times New Roman"/>
          <w:sz w:val="28"/>
          <w:szCs w:val="28"/>
          <w:lang w:val="ru-RU"/>
        </w:rPr>
        <w:sectPr w:rsidR="00810137" w:rsidRPr="00810137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FEABBDD" w14:textId="77777777" w:rsidR="000F363B" w:rsidRPr="00810137" w:rsidRDefault="000F363B">
      <w:pPr>
        <w:autoSpaceDE w:val="0"/>
        <w:autoSpaceDN w:val="0"/>
        <w:spacing w:after="72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58D2F6B7" w14:textId="77777777" w:rsidR="000F363B" w:rsidRPr="00810137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УНИВЕРСАЛЬНЫЕ УЧЕБНЫЕ ДЕЙСТВИЯ</w:t>
      </w:r>
    </w:p>
    <w:p w14:paraId="304FB149" w14:textId="77777777" w:rsidR="000F363B" w:rsidRPr="00810137" w:rsidRDefault="00F949BF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Универсальные познавательные учебные действия:</w:t>
      </w:r>
    </w:p>
    <w:p w14:paraId="7C50F916" w14:textId="77777777" w:rsidR="000F363B" w:rsidRPr="00810137" w:rsidRDefault="00F949BF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сравнивать математические объекты (числа, величины, геометрические фигуры); </w:t>
      </w:r>
    </w:p>
    <w:p w14:paraId="4970AA57" w14:textId="77777777" w:rsidR="000F363B" w:rsidRPr="00810137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выбирать приём вычисления, выполнения действия; конструировать геометрические фигуры; </w:t>
      </w:r>
    </w:p>
    <w:p w14:paraId="0243B46F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классифицировать объекты (числа, величины, геометрические фигуры, текстовые задачи в одно действие) по выбранному признаку; </w:t>
      </w:r>
    </w:p>
    <w:p w14:paraId="7A6DBE38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прикидывать размеры фигуры, её элементов; понимать смысл зависимостей и математических отношений, описанных в задаче; </w:t>
      </w:r>
    </w:p>
    <w:p w14:paraId="5F275784" w14:textId="77777777" w:rsidR="000F363B" w:rsidRPr="00810137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различать и использовать разные приёмы и алгоритмы вычисления; </w:t>
      </w:r>
    </w:p>
    <w:p w14:paraId="03554663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выбирать метод решения (моделирование ситуации, перебор вариантов, использование алгоритма); </w:t>
      </w:r>
    </w:p>
    <w:p w14:paraId="7979F8DC" w14:textId="77777777" w:rsidR="000F363B" w:rsidRPr="00810137" w:rsidRDefault="00F949BF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</w:p>
    <w:p w14:paraId="574D1944" w14:textId="77777777" w:rsidR="000F363B" w:rsidRPr="00810137" w:rsidRDefault="00F949BF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устанавливать последовательность событий, действий сюжета текстовой задачи.</w:t>
      </w:r>
    </w:p>
    <w:p w14:paraId="43CF3486" w14:textId="77777777" w:rsidR="000F363B" w:rsidRPr="00810137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Работа с информацией:</w:t>
      </w:r>
    </w:p>
    <w:p w14:paraId="7F1EC4F4" w14:textId="77777777" w:rsidR="000F363B" w:rsidRPr="00810137" w:rsidRDefault="00F949BF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читать информацию, представленную в разных формах; </w:t>
      </w:r>
    </w:p>
    <w:p w14:paraId="5A76C165" w14:textId="77777777" w:rsidR="000F363B" w:rsidRPr="00810137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извлекать и интерпретировать числовые данные, представленные в таблице, на диаграмме; </w:t>
      </w:r>
    </w:p>
    <w:p w14:paraId="18E62A2B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заполнять таблицы сложения и умножения, дополнять данными чертеж; устанавливать соответствие между различными записями решения задачи; </w:t>
      </w:r>
    </w:p>
    <w:p w14:paraId="50EC6B5E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18DFD463" w14:textId="77777777" w:rsidR="000F363B" w:rsidRPr="00810137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Универсальные коммуникативные учебные действия:</w:t>
      </w:r>
    </w:p>
    <w:p w14:paraId="5DE38845" w14:textId="77777777" w:rsidR="000F363B" w:rsidRPr="00810137" w:rsidRDefault="00F949BF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использовать математическую терминологию для описания отношений и зависимостей; </w:t>
      </w:r>
    </w:p>
    <w:p w14:paraId="7CEFA2A5" w14:textId="77777777" w:rsidR="000F363B" w:rsidRPr="00810137" w:rsidRDefault="000F363B">
      <w:pPr>
        <w:rPr>
          <w:rFonts w:ascii="Times New Roman" w:hAnsi="Times New Roman" w:cs="Times New Roman"/>
          <w:sz w:val="28"/>
          <w:szCs w:val="28"/>
          <w:lang w:val="ru-RU"/>
        </w:rPr>
        <w:sectPr w:rsidR="000F363B" w:rsidRPr="00810137">
          <w:pgSz w:w="11900" w:h="16840"/>
          <w:pgMar w:top="292" w:right="706" w:bottom="476" w:left="666" w:header="720" w:footer="720" w:gutter="0"/>
          <w:cols w:space="720" w:equalWidth="0">
            <w:col w:w="10528" w:space="0"/>
          </w:cols>
          <w:docGrid w:linePitch="360"/>
        </w:sectPr>
      </w:pPr>
    </w:p>
    <w:p w14:paraId="103F7D25" w14:textId="77777777" w:rsidR="000F363B" w:rsidRPr="00810137" w:rsidRDefault="000F363B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6EB0A8D0" w14:textId="77777777" w:rsidR="000F363B" w:rsidRPr="00810137" w:rsidRDefault="00F949BF">
      <w:pPr>
        <w:autoSpaceDE w:val="0"/>
        <w:autoSpaceDN w:val="0"/>
        <w:spacing w:after="0" w:line="334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строить речевые высказывания для решения задач; составлять текстовую задачу;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выбирать, осуществлять переход от одних единиц  измерения величины к другим в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соответствии с практической ситуацией;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участвовать в обсуждении ошибок в ходе и результате выполнения вычисления.</w:t>
      </w:r>
    </w:p>
    <w:p w14:paraId="0A49327F" w14:textId="77777777" w:rsidR="000F363B" w:rsidRPr="00810137" w:rsidRDefault="00F949BF">
      <w:pPr>
        <w:autoSpaceDE w:val="0"/>
        <w:autoSpaceDN w:val="0"/>
        <w:spacing w:before="178" w:after="0" w:line="367" w:lineRule="auto"/>
        <w:ind w:left="240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Универсальные регулятивные учебные действия: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проверять ход и результат выполнения действия;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вести поиск ошибок, характеризовать их и исправлять;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формулировать ответ (вывод), подтверждать его объяснением, расчётами;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выбирать и использовать различные приёмы прикидки и проверки правильности вычисления; —  проверять полноту и правильность заполнения таблиц сложения, умножения..</w:t>
      </w:r>
    </w:p>
    <w:p w14:paraId="151A9D5E" w14:textId="73965BA7" w:rsidR="000F363B" w:rsidRDefault="00F949BF" w:rsidP="00810137">
      <w:pPr>
        <w:autoSpaceDE w:val="0"/>
        <w:autoSpaceDN w:val="0"/>
        <w:spacing w:before="178" w:after="0" w:line="326" w:lineRule="auto"/>
        <w:ind w:left="240" w:hanging="24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Совместная деятельность: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выполнять совместно прикидку и оценку результата выполнения общей работы.</w:t>
      </w:r>
    </w:p>
    <w:p w14:paraId="08735999" w14:textId="49CBB010" w:rsidR="00810137" w:rsidRPr="00810137" w:rsidRDefault="00810137" w:rsidP="0081013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ПЛАНИРУЕМЫЕ ОБРАЗОВАТЕЛЬНЫЕ РЕЗУЛЬТАТЫ</w:t>
      </w:r>
    </w:p>
    <w:p w14:paraId="4C40E9B2" w14:textId="77777777" w:rsidR="00810137" w:rsidRPr="00810137" w:rsidRDefault="00810137" w:rsidP="00810137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Изучение математики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71522475" w14:textId="77777777" w:rsidR="00810137" w:rsidRPr="00810137" w:rsidRDefault="00810137" w:rsidP="0081013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ЛИЧНОСТНЫЕ РЕЗУЛЬТАТЫ</w:t>
      </w:r>
    </w:p>
    <w:p w14:paraId="26FF70BD" w14:textId="24C3F068" w:rsidR="00810137" w:rsidRPr="00810137" w:rsidRDefault="00810137" w:rsidP="00810137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  <w:sectPr w:rsidR="00810137" w:rsidRPr="00810137">
          <w:pgSz w:w="11900" w:h="16840"/>
          <w:pgMar w:top="328" w:right="720" w:bottom="1440" w:left="846" w:header="720" w:footer="720" w:gutter="0"/>
          <w:cols w:space="720" w:equalWidth="0">
            <w:col w:w="10334" w:space="0"/>
          </w:cols>
          <w:docGrid w:linePitch="360"/>
        </w:sect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результате изучения предмета «Математика» у обучающегося будут сформированы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 личностные результаты</w:t>
      </w:r>
    </w:p>
    <w:p w14:paraId="4A55C0D9" w14:textId="6BB6D72D" w:rsidR="000F363B" w:rsidRPr="00810137" w:rsidRDefault="0081013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              </w:t>
      </w:r>
      <w:r w:rsidR="00F949BF"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ПЛАНИРУЕМЫЕ ОБРАЗОВАТЕЛЬНЫЕ РЕЗУЛЬТАТЫ</w:t>
      </w:r>
    </w:p>
    <w:p w14:paraId="56D40EC9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Изучение математики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481993" w14:textId="77777777" w:rsidR="000F363B" w:rsidRPr="00810137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ЛИЧНОСТНЫЕ РЕЗУЛЬТАТЫ</w:t>
      </w:r>
    </w:p>
    <w:p w14:paraId="0909ED1B" w14:textId="77777777" w:rsidR="000F363B" w:rsidRPr="00810137" w:rsidRDefault="00F949BF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5CD9C9F9" w14:textId="77777777" w:rsidR="000F363B" w:rsidRPr="00810137" w:rsidRDefault="00F949BF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2A2632E5" w14:textId="77777777" w:rsidR="000F363B" w:rsidRPr="00810137" w:rsidRDefault="00F949BF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167B4214" w14:textId="77777777" w:rsidR="000F363B" w:rsidRPr="00810137" w:rsidRDefault="00F949BF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11A2A64D" w14:textId="77777777" w:rsidR="000F363B" w:rsidRPr="00810137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27D291D2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5430E175" w14:textId="77777777" w:rsidR="000F363B" w:rsidRPr="00810137" w:rsidRDefault="00F949BF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724619DF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065B6E16" w14:textId="77777777" w:rsidR="000F363B" w:rsidRPr="00810137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7C9AEF05" w14:textId="77777777" w:rsidR="000F363B" w:rsidRPr="00810137" w:rsidRDefault="00F949BF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14:paraId="5ED09963" w14:textId="014F7927" w:rsidR="000F363B" w:rsidRPr="00810137" w:rsidRDefault="00810137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 w:rsidR="00F949BF"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МЕТАПРЕДМЕТНЫЕ РЕЗУЛЬТАТЫ</w:t>
      </w:r>
    </w:p>
    <w:p w14:paraId="03994D80" w14:textId="77777777" w:rsidR="000F363B" w:rsidRPr="00810137" w:rsidRDefault="00F949BF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2B3ED582" w14:textId="77777777" w:rsidR="000F363B" w:rsidRPr="00810137" w:rsidRDefault="00F949BF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Универсальные  познавательные</w:t>
      </w:r>
      <w:proofErr w:type="gramEnd"/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учебные действия:</w:t>
      </w:r>
    </w:p>
    <w:p w14:paraId="2491A3EF" w14:textId="77777777" w:rsidR="000F363B" w:rsidRPr="00810137" w:rsidRDefault="00F949BF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1)  Базовые логические действия:</w:t>
      </w:r>
    </w:p>
    <w:p w14:paraId="024ADB26" w14:textId="77777777" w:rsidR="000F363B" w:rsidRPr="00810137" w:rsidRDefault="00F949BF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0CC5F3AF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212240DE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3A1F4946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5D4ADBB5" w14:textId="77777777" w:rsidR="000F363B" w:rsidRPr="00810137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2)  Базовые исследовательские действия:</w:t>
      </w:r>
    </w:p>
    <w:p w14:paraId="713E9E07" w14:textId="6CAEB965" w:rsidR="00810137" w:rsidRPr="00810137" w:rsidRDefault="00810137" w:rsidP="00810137">
      <w:pPr>
        <w:autoSpaceDE w:val="0"/>
        <w:autoSpaceDN w:val="0"/>
        <w:spacing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проявлять способность ориентироваться в учебном материале разных разделов курса математики; </w:t>
      </w:r>
    </w:p>
    <w:p w14:paraId="0A415D8B" w14:textId="77777777" w:rsidR="00810137" w:rsidRPr="00810137" w:rsidRDefault="00810137" w:rsidP="00810137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08AE5FA9" w14:textId="77777777" w:rsidR="00810137" w:rsidRPr="00810137" w:rsidRDefault="00810137" w:rsidP="00810137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применять изученные методы познания (измерение, моделирование, перебор вариантов)</w:t>
      </w:r>
    </w:p>
    <w:p w14:paraId="249898C8" w14:textId="77777777" w:rsidR="00810137" w:rsidRPr="00810137" w:rsidRDefault="00810137" w:rsidP="00810137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3)  Работа с информацией:</w:t>
      </w:r>
    </w:p>
    <w:p w14:paraId="0D2A07F3" w14:textId="77777777" w:rsidR="00810137" w:rsidRPr="00810137" w:rsidRDefault="00810137" w:rsidP="00810137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207FC035" w14:textId="77777777" w:rsidR="00810137" w:rsidRPr="00810137" w:rsidRDefault="00810137" w:rsidP="00810137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5FFD7D4E" w14:textId="77777777" w:rsidR="00810137" w:rsidRPr="00810137" w:rsidRDefault="00810137" w:rsidP="00810137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052DE56F" w14:textId="77777777" w:rsidR="00810137" w:rsidRDefault="00810137" w:rsidP="00810137">
      <w:pPr>
        <w:autoSpaceDE w:val="0"/>
        <w:autoSpaceDN w:val="0"/>
        <w:spacing w:before="178" w:after="0" w:line="23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67B29739" w14:textId="00818DE9" w:rsidR="00810137" w:rsidRPr="00810137" w:rsidRDefault="00810137" w:rsidP="00810137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Универсальные коммуникативные учебные действия:</w:t>
      </w:r>
    </w:p>
    <w:p w14:paraId="496047CA" w14:textId="77777777" w:rsidR="00810137" w:rsidRPr="00810137" w:rsidRDefault="00810137" w:rsidP="00810137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0DAEE14F" w14:textId="77777777" w:rsidR="00810137" w:rsidRPr="00810137" w:rsidRDefault="00810137" w:rsidP="00810137">
      <w:pPr>
        <w:autoSpaceDE w:val="0"/>
        <w:autoSpaceDN w:val="0"/>
        <w:spacing w:before="23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09064DC6" w14:textId="77777777" w:rsidR="00810137" w:rsidRPr="00810137" w:rsidRDefault="00810137" w:rsidP="00810137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формулировать ответ;</w:t>
      </w:r>
    </w:p>
    <w:p w14:paraId="51E24FA3" w14:textId="77777777" w:rsidR="00810137" w:rsidRPr="00810137" w:rsidRDefault="00810137" w:rsidP="00810137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66EB6E5A" w14:textId="53BFDE7D" w:rsidR="00810137" w:rsidRPr="00810137" w:rsidRDefault="00810137" w:rsidP="00810137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 процессе диалогов по обсуждению изученного материала — задавать вопросы, высказывать суждения, оценивать выступления участников, приводить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доказательства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своей  деятельности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,</w:t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70F54D81" w14:textId="77777777" w:rsidR="00810137" w:rsidRPr="00810137" w:rsidRDefault="00810137" w:rsidP="00810137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0DAB53C3" w14:textId="77777777" w:rsidR="00810137" w:rsidRPr="00810137" w:rsidRDefault="00810137" w:rsidP="00810137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составлять по аналогии;</w:t>
      </w:r>
    </w:p>
    <w:p w14:paraId="00B92A19" w14:textId="77777777" w:rsidR="00810137" w:rsidRPr="00810137" w:rsidRDefault="00810137" w:rsidP="00810137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самостоятельно составлять тексты заданий, аналогичные типовым изученным.</w:t>
      </w:r>
    </w:p>
    <w:p w14:paraId="5A90B4C8" w14:textId="77777777" w:rsidR="00810137" w:rsidRPr="00810137" w:rsidRDefault="00810137" w:rsidP="00810137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Универсальные регулятивные учебные действия:</w:t>
      </w:r>
    </w:p>
    <w:p w14:paraId="7C74433B" w14:textId="77777777" w:rsidR="00810137" w:rsidRPr="00810137" w:rsidRDefault="00810137" w:rsidP="00810137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1)  Самоорганизация:</w:t>
      </w:r>
    </w:p>
    <w:p w14:paraId="13442D4A" w14:textId="77777777" w:rsidR="00810137" w:rsidRPr="00810137" w:rsidRDefault="00810137" w:rsidP="00810137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398A374A" w14:textId="77777777" w:rsidR="00810137" w:rsidRPr="00810137" w:rsidRDefault="00810137" w:rsidP="00810137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0677EFB2" w14:textId="77777777" w:rsidR="00810137" w:rsidRPr="00810137" w:rsidRDefault="00810137" w:rsidP="00810137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2)  Самоконтроль:</w:t>
      </w:r>
    </w:p>
    <w:p w14:paraId="42334306" w14:textId="77777777" w:rsidR="00810137" w:rsidRPr="00810137" w:rsidRDefault="00810137" w:rsidP="00810137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439F2255" w14:textId="77777777" w:rsidR="00810137" w:rsidRPr="00810137" w:rsidRDefault="00810137" w:rsidP="00810137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выбирать и при необходимости корректировать способы действий; </w:t>
      </w:r>
    </w:p>
    <w:p w14:paraId="5F30729B" w14:textId="77777777" w:rsidR="00810137" w:rsidRPr="00810137" w:rsidRDefault="00810137" w:rsidP="00810137">
      <w:pPr>
        <w:autoSpaceDE w:val="0"/>
        <w:autoSpaceDN w:val="0"/>
        <w:spacing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авоты, проявлять этику общенаходить ошибки в своей работе, устанавливать их причины, вести поиск путей преодоления ошибок.</w:t>
      </w:r>
    </w:p>
    <w:p w14:paraId="60A98411" w14:textId="77777777" w:rsidR="00810137" w:rsidRPr="00810137" w:rsidRDefault="00810137" w:rsidP="00810137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3)  Самооценка:</w:t>
      </w:r>
    </w:p>
    <w:p w14:paraId="623C5F42" w14:textId="77777777" w:rsidR="00810137" w:rsidRPr="00810137" w:rsidRDefault="00810137" w:rsidP="00810137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46D7D612" w14:textId="50B6A9A2" w:rsidR="00810137" w:rsidRPr="00810137" w:rsidRDefault="00810137" w:rsidP="00810137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  <w:sectPr w:rsidR="00810137" w:rsidRPr="00810137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оценивать рациональность своих действий, дават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ь им качественную характеристику.</w:t>
      </w:r>
    </w:p>
    <w:p w14:paraId="4F5A15C2" w14:textId="55959B8D" w:rsidR="000F363B" w:rsidRPr="00810137" w:rsidRDefault="000F363B" w:rsidP="00810137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8"/>
          <w:szCs w:val="28"/>
          <w:lang w:val="ru-RU"/>
        </w:rPr>
        <w:sectPr w:rsidR="000F363B" w:rsidRPr="00810137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4E0191F6" w14:textId="77777777" w:rsidR="000F363B" w:rsidRPr="00810137" w:rsidRDefault="000F363B">
      <w:pPr>
        <w:autoSpaceDE w:val="0"/>
        <w:autoSpaceDN w:val="0"/>
        <w:spacing w:after="144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5F6B38EF" w14:textId="77777777" w:rsidR="000F363B" w:rsidRPr="00810137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Совместная деятельность:</w:t>
      </w:r>
    </w:p>
    <w:p w14:paraId="2F7402AA" w14:textId="77777777" w:rsidR="000F363B" w:rsidRPr="00810137" w:rsidRDefault="00F949BF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1097056F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</w:t>
      </w:r>
      <w:proofErr w:type="gramStart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согласовывать  мнения</w:t>
      </w:r>
      <w:proofErr w:type="gramEnd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ходе поиска доказательств, выбора рационального способа, анализа информации;</w:t>
      </w:r>
    </w:p>
    <w:p w14:paraId="0CB8265B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FA418EC" w14:textId="77777777" w:rsidR="000F363B" w:rsidRPr="00810137" w:rsidRDefault="00F949BF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ПРЕДМЕТНЫЕ РЕЗУЛЬТАТЫ</w:t>
      </w:r>
    </w:p>
    <w:p w14:paraId="255CE17D" w14:textId="77777777" w:rsidR="000F363B" w:rsidRPr="00810137" w:rsidRDefault="00F949BF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концу обучения в 3 </w:t>
      </w:r>
      <w:proofErr w:type="gramStart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классе  обучающийся</w:t>
      </w:r>
      <w:proofErr w:type="gramEnd"/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научится:</w:t>
      </w:r>
    </w:p>
    <w:p w14:paraId="77434462" w14:textId="77777777" w:rsidR="000F363B" w:rsidRPr="00810137" w:rsidRDefault="00F949BF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читать, записывать, сравнивать, упорядочивать числа в пределах 1000; </w:t>
      </w:r>
    </w:p>
    <w:p w14:paraId="6AA36AD8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находить число большее/меньшее данного числа на заданное число, в заданное число раз (в пределах 1000); </w:t>
      </w:r>
    </w:p>
    <w:p w14:paraId="1A46DB6E" w14:textId="77777777" w:rsidR="000F363B" w:rsidRPr="00810137" w:rsidRDefault="00F949BF">
      <w:pPr>
        <w:autoSpaceDE w:val="0"/>
        <w:autoSpaceDN w:val="0"/>
        <w:spacing w:before="190" w:after="0" w:line="271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 </w:t>
      </w:r>
    </w:p>
    <w:p w14:paraId="2B5CC136" w14:textId="77777777" w:rsidR="000F363B" w:rsidRPr="00810137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выполнять действия умножение и деление с числами 0 и 1, деление с остатком; </w:t>
      </w:r>
    </w:p>
    <w:p w14:paraId="206CFB94" w14:textId="77777777" w:rsidR="000F363B" w:rsidRPr="00810137" w:rsidRDefault="00F949BF">
      <w:pPr>
        <w:autoSpaceDE w:val="0"/>
        <w:autoSpaceDN w:val="0"/>
        <w:spacing w:before="190" w:after="0" w:line="278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</w:p>
    <w:p w14:paraId="0FFC10C5" w14:textId="77777777" w:rsidR="000F363B" w:rsidRPr="00810137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находить неизвестный компонент арифметического действия; </w:t>
      </w:r>
    </w:p>
    <w:p w14:paraId="541C0B4A" w14:textId="77777777" w:rsidR="000F363B" w:rsidRPr="00810137" w:rsidRDefault="00F949BF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</w:p>
    <w:p w14:paraId="52E9F8CA" w14:textId="77777777" w:rsidR="000F363B" w:rsidRPr="00810137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преобразовывать одни единицы данной величины в другие; </w:t>
      </w:r>
    </w:p>
    <w:p w14:paraId="74FA2E3A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определять с помощью цифровых и аналоговых приборов, измерительных инструментов длину, массу, время; </w:t>
      </w:r>
    </w:p>
    <w:p w14:paraId="08945AE7" w14:textId="77777777" w:rsidR="000F363B" w:rsidRPr="00810137" w:rsidRDefault="00F949BF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 </w:t>
      </w:r>
    </w:p>
    <w:p w14:paraId="3E6FFF20" w14:textId="77777777" w:rsidR="000F363B" w:rsidRPr="00810137" w:rsidRDefault="000F363B">
      <w:pPr>
        <w:rPr>
          <w:rFonts w:ascii="Times New Roman" w:hAnsi="Times New Roman" w:cs="Times New Roman"/>
          <w:sz w:val="28"/>
          <w:szCs w:val="28"/>
          <w:lang w:val="ru-RU"/>
        </w:rPr>
        <w:sectPr w:rsidR="000F363B" w:rsidRPr="00810137">
          <w:pgSz w:w="11900" w:h="16840"/>
          <w:pgMar w:top="364" w:right="700" w:bottom="482" w:left="666" w:header="720" w:footer="720" w:gutter="0"/>
          <w:cols w:space="720" w:equalWidth="0">
            <w:col w:w="10534" w:space="0"/>
          </w:cols>
          <w:docGrid w:linePitch="360"/>
        </w:sectPr>
      </w:pPr>
    </w:p>
    <w:p w14:paraId="699B32BC" w14:textId="77777777" w:rsidR="000F363B" w:rsidRPr="00810137" w:rsidRDefault="000F363B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1F63469" w14:textId="0A968EFC" w:rsidR="000F363B" w:rsidRPr="00810137" w:rsidRDefault="00F949BF">
      <w:pPr>
        <w:autoSpaceDE w:val="0"/>
        <w:autoSpaceDN w:val="0"/>
        <w:spacing w:after="0" w:line="34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называть, находить долю величины (половина, четверть);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сравнивать величины, выраженные долями;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выполнять сложение и вычитание однородных величин, умножение и деление величины на однозначное число;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сравнивать фигуры по площади (наложение, сопоставление числовых значений);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находить периметр прямоугольника (квадрата), площадь прямоугольника (квадрата), используя правило/алгоритм;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распознавать верные (истинные) и неверные (ложные) утверждения со словами: «все»,«некоторые», «и», «каждый», «если…, то…»;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классифицировать объекты по одному, двум признакам; извлекать и использовать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информацию, представленную в таблицах с данными о реальных процессах и явлениях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окружающего мира (например, расписание, режим работы), в предметах повседневной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жизни (например, ярлык, этикетка);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структурировать информацию: заполнять простейшие таблицы по образцу;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составлять план выполнения учебного задания и следовать ему;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выполнять действия по алгоритму;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сравнивать математические объекты (находить общее, различное, уникальное); </w:t>
      </w:r>
      <w:r w:rsidRPr="0081013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101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—  выбирать верное решение математической задачи. </w:t>
      </w:r>
    </w:p>
    <w:p w14:paraId="5D455903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1900" w:h="16840"/>
          <w:pgMar w:top="328" w:right="728" w:bottom="1440" w:left="1086" w:header="720" w:footer="720" w:gutter="0"/>
          <w:cols w:space="720" w:equalWidth="0">
            <w:col w:w="10086" w:space="0"/>
          </w:cols>
          <w:docGrid w:linePitch="360"/>
        </w:sectPr>
      </w:pPr>
    </w:p>
    <w:p w14:paraId="4874C320" w14:textId="77777777" w:rsidR="000F363B" w:rsidRPr="00DE03B0" w:rsidRDefault="000F363B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426E76D8" w14:textId="7E2E9717" w:rsidR="000F363B" w:rsidRPr="00DE03B0" w:rsidRDefault="00DC63E0">
      <w:pPr>
        <w:autoSpaceDE w:val="0"/>
        <w:autoSpaceDN w:val="0"/>
        <w:spacing w:after="666" w:line="233" w:lineRule="auto"/>
        <w:rPr>
          <w:rFonts w:ascii="Times New Roman" w:hAnsi="Times New Roman" w:cs="Times New Roman"/>
          <w:sz w:val="24"/>
          <w:szCs w:val="24"/>
        </w:rPr>
      </w:pPr>
      <w:r w:rsidRPr="00DE03B0">
        <w:rPr>
          <w:rFonts w:ascii="Times New Roman" w:eastAsia="Times New Roman" w:hAnsi="Times New Roman" w:cs="Times New Roman"/>
          <w:b/>
          <w:w w:val="101"/>
          <w:sz w:val="24"/>
          <w:szCs w:val="24"/>
          <w:lang w:val="ru-RU"/>
        </w:rPr>
        <w:t xml:space="preserve">                                                                                               </w:t>
      </w:r>
      <w:r w:rsidR="00F949BF" w:rsidRPr="00DE03B0">
        <w:rPr>
          <w:rFonts w:ascii="Times New Roman" w:eastAsia="Times New Roman" w:hAnsi="Times New Roman" w:cs="Times New Roman"/>
          <w:b/>
          <w:w w:val="101"/>
          <w:sz w:val="24"/>
          <w:szCs w:val="24"/>
        </w:rPr>
        <w:t xml:space="preserve">ТЕМАТИЧЕСКОЕ ПЛАНИРОВАНИЕ </w:t>
      </w:r>
    </w:p>
    <w:tbl>
      <w:tblPr>
        <w:tblW w:w="14931" w:type="dxa"/>
        <w:tblInd w:w="667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327"/>
      </w:tblGrid>
      <w:tr w:rsidR="00DE03B0" w:rsidRPr="00DE03B0" w14:paraId="0053F7CD" w14:textId="77777777" w:rsidTr="00012C8A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21C9B" w14:textId="77777777" w:rsidR="000F363B" w:rsidRPr="00DE03B0" w:rsidRDefault="00F949BF" w:rsidP="00012C8A">
            <w:pPr>
              <w:autoSpaceDE w:val="0"/>
              <w:autoSpaceDN w:val="0"/>
              <w:spacing w:before="78" w:after="0" w:line="245" w:lineRule="auto"/>
              <w:ind w:right="-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№</w:t>
            </w:r>
            <w:r w:rsidRPr="00DE03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п/п</w:t>
            </w:r>
          </w:p>
        </w:tc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01B81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C22B8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CB440" w14:textId="77777777" w:rsidR="000F363B" w:rsidRPr="00DE03B0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Дата </w:t>
            </w:r>
            <w:r w:rsidRPr="00DE03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4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BD910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2FE2C" w14:textId="77777777" w:rsidR="000F363B" w:rsidRPr="00DE03B0" w:rsidRDefault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Виды, формы контроля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DC323" w14:textId="77777777" w:rsidR="000F363B" w:rsidRPr="00DE03B0" w:rsidRDefault="00F949BF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Электронные </w:t>
            </w:r>
            <w:r w:rsidRPr="00DE03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(цифровые) </w:t>
            </w:r>
            <w:r w:rsidRPr="00DE03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образовательные ресурсы</w:t>
            </w:r>
          </w:p>
        </w:tc>
      </w:tr>
      <w:tr w:rsidR="00DE03B0" w:rsidRPr="00DE03B0" w14:paraId="00F57438" w14:textId="77777777" w:rsidTr="00012C8A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0561E09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2CAF956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CC5E10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1758A" w14:textId="1BAEEF81" w:rsidR="000F363B" w:rsidRPr="00DE03B0" w:rsidRDefault="00574567">
            <w:pPr>
              <w:autoSpaceDE w:val="0"/>
              <w:autoSpaceDN w:val="0"/>
              <w:spacing w:before="78" w:after="0" w:line="245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Тематический контроль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6EE00" w14:textId="77777777" w:rsidR="000F363B" w:rsidRPr="00DE03B0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C2538B0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AFC84BD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47D35DB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287DB51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3B0" w:rsidRPr="00DE03B0" w14:paraId="139F1B5E" w14:textId="77777777" w:rsidTr="00012C8A">
        <w:trPr>
          <w:trHeight w:hRule="exact" w:val="350"/>
        </w:trPr>
        <w:tc>
          <w:tcPr>
            <w:tcW w:w="14931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827E3" w14:textId="77777777" w:rsidR="000F363B" w:rsidRPr="00DE03B0" w:rsidRDefault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Раздел 1.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Числа</w:t>
            </w:r>
          </w:p>
        </w:tc>
      </w:tr>
      <w:tr w:rsidR="00DE03B0" w:rsidRPr="000957BA" w14:paraId="002533F8" w14:textId="77777777" w:rsidTr="00012C8A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9934E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ECFA" w14:textId="77777777" w:rsidR="000F363B" w:rsidRPr="00DE03B0" w:rsidRDefault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DC42443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FF87A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C4DDE" w14:textId="2999A701" w:rsidR="000F363B" w:rsidRPr="00DE03B0" w:rsidRDefault="000F363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406B4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2050C" w14:textId="77777777" w:rsidR="000F363B" w:rsidRPr="00DE03B0" w:rsidRDefault="00F949B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89F82" w14:textId="77777777" w:rsidR="000F363B" w:rsidRPr="00DE03B0" w:rsidRDefault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924BE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6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57FC2BB2" w14:textId="4B035148" w:rsidR="000F363B" w:rsidRPr="00DE03B0" w:rsidRDefault="00C24DB3" w:rsidP="00574567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DE03B0" w:rsidRPr="000957BA" w14:paraId="562B2772" w14:textId="77777777" w:rsidTr="00012C8A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75E94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41110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E0F44A4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91967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05C62" w14:textId="06A8AA9B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4FEE1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2F16E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4CDD2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D58E2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3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0FF8C85C" w14:textId="63E7AB85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DE03B0" w:rsidRPr="00DE03B0" w14:paraId="70A6378C" w14:textId="77777777" w:rsidTr="00012C8A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518D4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663BF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Увеличение/уменьшение числа в несколько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8D4AFC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29305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EFFC1" w14:textId="0FA5BC9A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68041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32218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FBC85" w14:textId="77777777" w:rsidR="00F949BF" w:rsidRPr="00DE03B0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Контрольная 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7368C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20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0D90374D" w14:textId="58347758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2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2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2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2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2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</w:t>
            </w:r>
          </w:p>
        </w:tc>
      </w:tr>
      <w:tr w:rsidR="00F949BF" w:rsidRPr="00DE03B0" w14:paraId="5D91F49E" w14:textId="77777777" w:rsidTr="00012C8A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DE701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3CFA1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Кратное сравнение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8C12B28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164F1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A28FF" w14:textId="64410D93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3A85B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EB6A7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в парах/группах. Обнаружение и проверка общего свойства группы чисел, поиск уникальных свойств числа из группы чисел;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геометрических фигур;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1E76D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B67A4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27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15183ABC" w14:textId="42D3BDBE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2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3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3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3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3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</w:tbl>
    <w:p w14:paraId="436245B0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2C18472E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</w:rPr>
        <w:sectPr w:rsidR="000F363B" w:rsidRPr="00DE03B0">
          <w:pgSz w:w="16840" w:h="11900"/>
          <w:pgMar w:top="282" w:right="640" w:bottom="71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6F8C2C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DE03B0" w14:paraId="06B0B7E3" w14:textId="77777777">
        <w:trPr>
          <w:trHeight w:hRule="exact" w:val="30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1535E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81FC2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Свойства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770A74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8C7BA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2FE45" w14:textId="2EB2B1FF" w:rsidR="000F363B" w:rsidRPr="00DE03B0" w:rsidRDefault="000F363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14C6C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D9D48" w14:textId="77777777" w:rsidR="000F363B" w:rsidRPr="00DE03B0" w:rsidRDefault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геометрических фигур;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представлением числа разными способами (в виде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предметной модели, суммы разрядных слагаемых,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словесной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предстоящей работы; определение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7A907" w14:textId="77777777" w:rsidR="000F363B" w:rsidRPr="00DE03B0" w:rsidRDefault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A36CF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34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4F1C2B2A" w14:textId="73758581" w:rsidR="000F363B" w:rsidRPr="00DE03B0" w:rsidRDefault="00C24DB3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3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3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3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3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4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E03B0" w:rsidRPr="00DE03B0" w14:paraId="64C154F6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B39D6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368D54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8870A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3B0" w:rsidRPr="00DE03B0" w14:paraId="6131258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54266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Раздел 2.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Величины</w:t>
            </w:r>
          </w:p>
        </w:tc>
      </w:tr>
      <w:tr w:rsidR="00DE03B0" w:rsidRPr="00DE03B0" w14:paraId="76BCA3DB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8DFFE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DF19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Масса (единица массы — грамм); соотношение между килограммом и  граммом; отношение «тяжелее/легче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BCBB65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DC82A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4CF1F" w14:textId="18634534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AA643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9358D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Учебный диалог: обсуждение практических ситуаций.</w:t>
            </w:r>
          </w:p>
          <w:p w14:paraId="3D483A90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Ситуации необходимого перехода от одних единиц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соотношений между величинами в ситуациях купли-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Пропедевтика исследовательской работы: определять с помощью цифровых и аналоговых приборов,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измерительных инструментов длину, массу, время;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выполнять прикидку и оценку результата измерений; определять продолжительность события.;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B8613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ED972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41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4A533F9F" w14:textId="5D18C3A7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4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4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4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4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4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</w:t>
            </w:r>
          </w:p>
        </w:tc>
      </w:tr>
      <w:tr w:rsidR="00F949BF" w:rsidRPr="00DE03B0" w14:paraId="23CC36A0" w14:textId="77777777">
        <w:trPr>
          <w:trHeight w:hRule="exact" w:val="26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6F462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A15C3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Стоимость (единицы — рубль, копейка); установление отношения «дороже/дешевле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61C297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2F225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066BB" w14:textId="33628CE5" w:rsidR="00F949BF" w:rsidRPr="00DE03B0" w:rsidRDefault="00F949BF" w:rsidP="00302C46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20659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A6C2E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Учебный диалог: обсуждение практических ситуаций.</w:t>
            </w:r>
          </w:p>
          <w:p w14:paraId="1085177A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Ситуации необходимого перехода от одних единиц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соотношений между величинами в ситуациях купли-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252F9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651C8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48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71960860" w14:textId="342C5740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5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5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5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5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5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</w:tbl>
    <w:p w14:paraId="6C585364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1384172C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</w:rPr>
        <w:sectPr w:rsidR="000F363B" w:rsidRPr="00DE03B0">
          <w:pgSz w:w="16840" w:h="11900"/>
          <w:pgMar w:top="284" w:right="640" w:bottom="6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799F91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DE03B0" w14:paraId="3CFDD603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B5A70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94F94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Соотношение «цена, количество, стоимость» в практической ситуации</w:t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6ED93F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4917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DACEF" w14:textId="081DDD4A" w:rsidR="00F949BF" w:rsidRPr="00DE03B0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FFB6E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D840D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D671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AEE5A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55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2A028039" w14:textId="36E6DAEC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5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5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5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6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6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</w:t>
            </w:r>
          </w:p>
        </w:tc>
      </w:tr>
      <w:tr w:rsidR="00DE03B0" w:rsidRPr="000957BA" w14:paraId="36F3961D" w14:textId="77777777">
        <w:trPr>
          <w:trHeight w:hRule="exact" w:val="26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7F99E" w14:textId="77777777" w:rsidR="00F949BF" w:rsidRPr="00DE03B0" w:rsidRDefault="00F949BF" w:rsidP="00F949BF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01C01" w14:textId="77777777" w:rsidR="00F949BF" w:rsidRPr="00DE03B0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Время (единица </w:t>
            </w:r>
            <w:proofErr w:type="gramStart"/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времени  —</w:t>
            </w:r>
            <w:proofErr w:type="gramEnd"/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 секунда); установление отношения «быстрее/ медленнее на/в». 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Соотношение«начало, окончание, продолжительность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3F4B12" w14:textId="77777777" w:rsidR="00F949BF" w:rsidRPr="00DE03B0" w:rsidRDefault="00F949BF" w:rsidP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FE349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F10A8" w14:textId="4B7E6943" w:rsidR="00F949BF" w:rsidRPr="00DE03B0" w:rsidRDefault="00302C46" w:rsidP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ECC27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AED2E" w14:textId="77777777" w:rsidR="00F949BF" w:rsidRPr="00DE03B0" w:rsidRDefault="00F949BF" w:rsidP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Учебный диалог: обсуждение практических ситуаций.</w:t>
            </w:r>
          </w:p>
          <w:p w14:paraId="3D39BEAD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Ситуации необходимого перехода от одних единиц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соотношений между величинами в ситуациях купли-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4B8D4" w14:textId="77777777" w:rsidR="00F949BF" w:rsidRPr="00DE03B0" w:rsidRDefault="00F949BF" w:rsidP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2B472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62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2C438FE2" w14:textId="32A16935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6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6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6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6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6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F949BF" w:rsidRPr="00DE03B0" w14:paraId="5B4A645A" w14:textId="7777777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2952D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1B37E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Длина (единица длины  — миллиметр, километр); соотношение между величинами в  пределах тысячи.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23FC1F0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FF3DF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B8A20" w14:textId="4B991744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EDED8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C9A1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Учебный диалог: обсуждение практических ситуаций.</w:t>
            </w:r>
          </w:p>
          <w:p w14:paraId="3D6EF211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Ситуации необходимого перехода от одних единиц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соотношений между величинами в ситуациях купли-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94214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4ACA0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69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6978D32D" w14:textId="069F2B8D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7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7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7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7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7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</w:tbl>
    <w:p w14:paraId="4FF8A5F7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1103C355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</w:rPr>
        <w:sectPr w:rsidR="000F363B" w:rsidRPr="00DE03B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8695C1C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DE03B0" w14:paraId="2C966B9C" w14:textId="77777777">
        <w:trPr>
          <w:trHeight w:hRule="exact" w:val="3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F7BE8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15609" w14:textId="1DDB9057" w:rsidR="00F949BF" w:rsidRPr="00DE03B0" w:rsidRDefault="00302C46" w:rsidP="00F949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Площадь (единицы </w:t>
            </w:r>
            <w:proofErr w:type="gramStart"/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площади</w:t>
            </w:r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—</w:t>
            </w:r>
            <w:proofErr w:type="gramEnd"/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квадратный метр, квадратный сантиметр, квадратный дециметр).</w:t>
            </w:r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58E808A" w14:textId="355D6AC7" w:rsidR="00F949BF" w:rsidRPr="00DE03B0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63633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A3D55" w14:textId="4B1E6312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FDAFF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11885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Учебный диалог: обсуждение практических ситуаций.</w:t>
            </w:r>
          </w:p>
          <w:p w14:paraId="7AE65C69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Ситуации необходимого перехода от одних единиц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соотношений между величинами в ситуациях купли-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42DE4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FA9F2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76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6E116682" w14:textId="277780E2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7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7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8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8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8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</w:t>
            </w:r>
          </w:p>
        </w:tc>
      </w:tr>
      <w:tr w:rsidR="00DE03B0" w:rsidRPr="00DE03B0" w14:paraId="4EF3779F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B062E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8E9A1" w14:textId="77A472F8" w:rsidR="00F949BF" w:rsidRPr="00DE03B0" w:rsidRDefault="00302C46" w:rsidP="00F949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C793F1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3ED9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ECA73" w14:textId="67CB7B6F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9596C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86530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Учебный диалог: обсуждение практических ситуаций.</w:t>
            </w:r>
          </w:p>
          <w:p w14:paraId="03FEACFF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Ситуации необходимого перехода от одних единиц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соотношений между величинами в ситуациях купли-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F5BD9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15C25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83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05B369EE" w14:textId="7848BC4C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8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8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8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8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8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E03B0" w:rsidRPr="000957BA" w14:paraId="317A1816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0F663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FCAB" w14:textId="77777777" w:rsidR="00302C46" w:rsidRPr="00DE03B0" w:rsidRDefault="00302C46" w:rsidP="00302C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</w:r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Соотношение «больше/ меньше на/в» в ситуации сравнения предметов </w:t>
            </w:r>
            <w:proofErr w:type="gramStart"/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 </w:t>
            </w:r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объектов</w:t>
            </w:r>
            <w:proofErr w:type="gramEnd"/>
            <w:r w:rsidRPr="00DE03B0">
              <w:rPr>
                <w:rStyle w:val="af6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основе измерения величин.</w:t>
            </w:r>
          </w:p>
          <w:p w14:paraId="703915D2" w14:textId="161D406F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06FBD2" w14:textId="403F1C59" w:rsidR="00F949BF" w:rsidRPr="00DE03B0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77BBB" w14:textId="502F4983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2A9F8" w14:textId="55D4789F" w:rsidR="00F949BF" w:rsidRPr="00DE03B0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F84CE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6BA63" w14:textId="4464B0E1" w:rsidR="00F949BF" w:rsidRPr="00DE03B0" w:rsidRDefault="00302C46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Модел</w:t>
            </w:r>
            <w:r w:rsidR="00DE03B0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и</w:t>
            </w:r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="00F949BF"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="00F949BF"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="00F949BF"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942DB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7352B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90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33968BB3" w14:textId="55FF98F9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9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9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9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9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9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DE03B0" w14:paraId="119A5787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AD777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28B10B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CD167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63B" w:rsidRPr="00DE03B0" w14:paraId="09558827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C9A3A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Раздел 3.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Арифметические действия</w:t>
            </w:r>
          </w:p>
        </w:tc>
      </w:tr>
    </w:tbl>
    <w:p w14:paraId="3154F4EB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2344B06B" w14:textId="77777777" w:rsidR="000F363B" w:rsidRPr="00DE03B0" w:rsidRDefault="000F363B" w:rsidP="00012C8A">
      <w:pPr>
        <w:ind w:left="1843" w:hanging="1843"/>
        <w:rPr>
          <w:rFonts w:ascii="Times New Roman" w:hAnsi="Times New Roman" w:cs="Times New Roman"/>
          <w:sz w:val="24"/>
          <w:szCs w:val="24"/>
        </w:rPr>
        <w:sectPr w:rsidR="000F363B" w:rsidRPr="00DE03B0" w:rsidSect="00012C8A">
          <w:pgSz w:w="16840" w:h="11900"/>
          <w:pgMar w:top="284" w:right="640" w:bottom="1440" w:left="2410" w:header="720" w:footer="720" w:gutter="0"/>
          <w:cols w:space="720" w:equalWidth="0">
            <w:col w:w="13790" w:space="0"/>
          </w:cols>
          <w:docGrid w:linePitch="360"/>
        </w:sectPr>
      </w:pPr>
    </w:p>
    <w:p w14:paraId="1D30B291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3492F491" w14:textId="77777777">
        <w:trPr>
          <w:trHeight w:hRule="exact" w:val="44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F3944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4E8AE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Устные вычисления, сводимые к действиям в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пределах 100 (табличное и  внетабличное умножение, деление, действия с  круглыми числами).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DF222B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EA5FC" w14:textId="412415DC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290A2" w14:textId="0D2BC51D" w:rsidR="00F949BF" w:rsidRPr="00DE03B0" w:rsidRDefault="00184B72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379C1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2D854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Прикидка результата выполнения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Применение правил порядка выполнения действий в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7321C1B0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Сравнение числовых выражений без вычислений;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Дифференцированное задание: приведение примеров, иллюстрирующих смысл деления с остатком,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интерпретацию результата деления в практической ситуации;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07F76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Контрольная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C702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97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20F6BBE5" w14:textId="7A7E4F8B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9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0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0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0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0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3ADBDBE0" w14:textId="77777777">
        <w:trPr>
          <w:trHeight w:hRule="exact" w:val="62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D373F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D13D2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Письменное сложение, вычитание чисел в пределах 1000. 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Действия с  числами 0 и 1.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EE5860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122BB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E4130" w14:textId="3A2665F9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7C5CC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C0A83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Применение правил порядка выполнения действий в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0BDC108B" w14:textId="77777777" w:rsidR="00F949BF" w:rsidRPr="00DE03B0" w:rsidRDefault="00F949BF" w:rsidP="00F949BF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Сравнение числовых выражений без вычислений;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математической записи: составление 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проверка правильности математических утверждений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алгоритмы сложения и вычитания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в парах/группах. Составление инструкции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умножения/деления на круглое число, деления чисел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подбором;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36CE1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Контрольная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2FA5C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04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2B24B90C" w14:textId="108B7F61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0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0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0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0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1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14:paraId="1F8EE40A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47CF07EF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6840" w:h="11900"/>
          <w:pgMar w:top="284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C702D6B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21532206" w14:textId="77777777">
        <w:trPr>
          <w:trHeight w:hRule="exact" w:val="49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B5AA8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1B161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Взаимосвязь умножения и  деления.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9EA19D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AF9E5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1BBAE" w14:textId="6E22C7BD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9D4DB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7BCD0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Применение правил порядка выполнения действий в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14133695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Сравнение числовых выражений без вычислений;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математической записи: составление 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проверка правильности математических утверждений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19C64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4ECB8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11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64796CE3" w14:textId="23FA2949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1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1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1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1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1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949BF" w:rsidRPr="00DE03B0" w14:paraId="0FA9EE77" w14:textId="77777777">
        <w:trPr>
          <w:trHeight w:hRule="exact" w:val="3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D06B1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64DA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57F403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8D163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58295" w14:textId="47558609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F49C6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DFAE3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математической записи: составление 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проверка правильности математических утверждений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E94A7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C0066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118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7299C1BA" w14:textId="507840A4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2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12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2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12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2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</w:tbl>
    <w:p w14:paraId="052E024F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511B3138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</w:rPr>
        <w:sectPr w:rsidR="000F363B" w:rsidRPr="00DE03B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B3C04BE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18899797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A6DE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4752E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7303A15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0FF56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05990" w14:textId="3703E229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8C28E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C81E1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F425F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83A45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25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6A8201BD" w14:textId="5FE03292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2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2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2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3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3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33563A6A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92CDB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AC5D2" w14:textId="77777777" w:rsidR="00F949BF" w:rsidRPr="00DE03B0" w:rsidRDefault="00F949BF" w:rsidP="00F949B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D3D14D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11970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9CCCF" w14:textId="2B07FF09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2E2FD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AC9D2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Прикидка результата выполнения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алгоритмы сложения и вычитания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D42D2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030DE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32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2BE961B5" w14:textId="200F7DEE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3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3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3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3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3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65C7B58D" w14:textId="7777777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BD04C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2BAA3" w14:textId="77777777" w:rsidR="00F949BF" w:rsidRPr="00DE03B0" w:rsidRDefault="00F949BF" w:rsidP="00F949B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FF06E8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8F0AF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653E6" w14:textId="6CCFC253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D6EBB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DBD0C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A4948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74C2F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39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05FA136B" w14:textId="11F26F3C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4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4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4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4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4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14:paraId="398CDF94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6C6A062E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6840" w:h="11900"/>
          <w:pgMar w:top="284" w:right="640" w:bottom="110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7C159D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DE03B0" w14:paraId="4E2052E1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5E819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5EC8A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401B5C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67F38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B8FA4" w14:textId="795EE3FC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249A4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FE1DB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8811F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4E868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146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280E780D" w14:textId="5324A051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4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14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5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15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5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E03B0" w:rsidRPr="00DE03B0" w14:paraId="5B351549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85881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3.9.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833BD" w14:textId="77777777" w:rsidR="00F949BF" w:rsidRPr="00DE03B0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Порядок действий в  числовом выражении, значение числового выражения, содержащего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несколько действий (со скобками/ без скобок), с вычислениями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B5C28F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5CD2E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D2066" w14:textId="485D21DF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0B5DC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D735D" w14:textId="77777777" w:rsidR="00F949BF" w:rsidRPr="00DE03B0" w:rsidRDefault="00F949BF" w:rsidP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Применение правил порядка выполнения действий в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55AFAAB3" w14:textId="77777777" w:rsidR="00F949BF" w:rsidRPr="00DE03B0" w:rsidRDefault="00F949BF" w:rsidP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Сравнение числовых выражений без вычислений;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46ECA" w14:textId="77777777" w:rsidR="00F949BF" w:rsidRPr="00DE03B0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F77B7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153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298B2C74" w14:textId="6FB09AA5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5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15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5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15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5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F949BF" w:rsidRPr="00DE03B0" w14:paraId="08D9481A" w14:textId="77777777">
        <w:trPr>
          <w:trHeight w:hRule="exact" w:val="26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E85BC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3.10.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D4C91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Однородные величины: сложение и вычитание.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CF5DA0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77BD9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6FA91" w14:textId="37E9546F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75222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6CACD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EFC42" w14:textId="77777777" w:rsidR="00F949BF" w:rsidRPr="00DE03B0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6F4E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160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05402508" w14:textId="32FFB6BD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6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16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6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16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16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</w:t>
            </w:r>
          </w:p>
        </w:tc>
      </w:tr>
    </w:tbl>
    <w:p w14:paraId="12AFB6A9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79FF211F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</w:rPr>
        <w:sectPr w:rsidR="000F363B" w:rsidRPr="00DE03B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BA69726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789162B7" w14:textId="7777777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1746E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3.11.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81D1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Равенство с неизвестным числом, записанным буквой.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96D114F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DCA22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04A4D" w14:textId="0D58F9CC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F3E8C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F3AC7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математической записи: составление 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проверка правильности математических утверждений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ECDCB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C3C4C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67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3BA9B4FF" w14:textId="0621FD77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6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7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7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7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7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47757508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4FCA4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3.12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D0AA7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Умножение и деление круглого числа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EEE71DF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3639C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2B37" w14:textId="2973C7ED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3CB1F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464EA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03A33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2B0AA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74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04B5A487" w14:textId="2A502268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7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7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7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7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8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03D30279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79145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3.13.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CC3FB" w14:textId="77777777" w:rsidR="00F949BF" w:rsidRPr="00DE03B0" w:rsidRDefault="00F949BF" w:rsidP="00F949B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Умножение суммы </w:t>
            </w:r>
            <w:proofErr w:type="gramStart"/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на  число</w:t>
            </w:r>
            <w:proofErr w:type="gramEnd"/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. Деление трёхзначного числа </w:t>
            </w:r>
            <w:proofErr w:type="gramStart"/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на  однозначное</w:t>
            </w:r>
            <w:proofErr w:type="gramEnd"/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 уголком. 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Деление суммы на число</w:t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7674BB4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FFF80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9936F" w14:textId="59C98725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A0388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65C10" w14:textId="77777777" w:rsidR="00F949BF" w:rsidRPr="00DE03B0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Упражнения: устные и письменные приёмы вычислений; Применение правил порядка выполнения действий в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15569B9F" w14:textId="77777777" w:rsidR="00F949BF" w:rsidRPr="00DE03B0" w:rsidRDefault="00F949BF" w:rsidP="00F949BF">
            <w:pPr>
              <w:autoSpaceDE w:val="0"/>
              <w:autoSpaceDN w:val="0"/>
              <w:spacing w:before="18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Сравнение числовых выражений без вычислений;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CD304" w14:textId="77777777" w:rsidR="00F949BF" w:rsidRPr="00DE03B0" w:rsidRDefault="00F949BF" w:rsidP="00F949BF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95D25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81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39581965" w14:textId="7D571E18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8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8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8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8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8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DE03B0" w:rsidRPr="00DE03B0" w14:paraId="2C6A3D90" w14:textId="77777777">
        <w:trPr>
          <w:trHeight w:hRule="exact" w:val="350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29A12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AD94A2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48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BDA81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63B" w:rsidRPr="00DE03B0" w14:paraId="620B5F7B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887B8" w14:textId="77777777" w:rsidR="000F363B" w:rsidRPr="00DE03B0" w:rsidRDefault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Раздел 4.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Текстовые задачи</w:t>
            </w:r>
          </w:p>
        </w:tc>
      </w:tr>
    </w:tbl>
    <w:p w14:paraId="695AD005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5BEB3498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</w:rPr>
        <w:sectPr w:rsidR="000F363B" w:rsidRPr="00DE03B0">
          <w:pgSz w:w="16840" w:h="11900"/>
          <w:pgMar w:top="284" w:right="640" w:bottom="10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4D90D2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678B2ED3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9ADD1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E097C" w14:textId="77777777" w:rsidR="00F949BF" w:rsidRPr="00DE03B0" w:rsidRDefault="00F949BF" w:rsidP="00F949B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Работа с текстовой задачей: анализ данных 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отношений, представление на модели, планирование хода решения задач, решение арифметическим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способом.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CEBCBA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B0DF3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31012" w14:textId="23526B30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C78D9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515D7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Учебный диалог: нахождение одной из трёх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взаимосвязанных величин при решении задач («на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движение», «на работу» и пр.);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действиям и с помощью числового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14:paraId="1AE3C06F" w14:textId="77777777" w:rsidR="00F949BF" w:rsidRPr="00DE03B0" w:rsidRDefault="00F949BF" w:rsidP="00F949BF">
            <w:pPr>
              <w:autoSpaceDE w:val="0"/>
              <w:autoSpaceDN w:val="0"/>
              <w:spacing w:before="18" w:after="0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A284F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Контрольная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72B8E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88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53C92B33" w14:textId="1A4EE5C8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9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9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9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9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9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4E9BBC43" w14:textId="77777777">
        <w:trPr>
          <w:trHeight w:hRule="exact" w:val="50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032B0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56233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Задачи на  понимание смысла арифметических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действий (в том числе деления с остатком), отношений (больше/меньше на/в), зависимостей (купля-продажа, расчёт времени, количества), на  сравнение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(разностное, кратное).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7C53DAF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C1F7D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0F21A" w14:textId="2BE6D4A0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4944D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A4B67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Моделирование: составление и использование модели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(рисунок, схема, таблица, диаграмма, краткая запись) на разных этапах решения задачи;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Учебный диалог: нахождение одной из трёх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взаимосвязанных величин при решении задач («на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движение», «на работу» и пр.);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в парах/группах. Решение задач с косвенной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решений;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Описание хода рассуждения для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решения задачи: по вопросам, с комментированием,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составлением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действиям и с помощью числового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14:paraId="382B8AF5" w14:textId="77777777" w:rsidR="00F949BF" w:rsidRPr="00DE03B0" w:rsidRDefault="00F949BF" w:rsidP="00F949BF">
            <w:pPr>
              <w:autoSpaceDE w:val="0"/>
              <w:autoSpaceDN w:val="0"/>
              <w:spacing w:before="20" w:after="0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E98FD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Контрольная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BDE4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195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08C026C3" w14:textId="792087C0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9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19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19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0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0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14:paraId="479243BC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513D64A1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6840" w:h="11900"/>
          <w:pgMar w:top="284" w:right="640" w:bottom="12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4A4C74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5E9CBFF9" w14:textId="77777777">
        <w:trPr>
          <w:trHeight w:hRule="exact"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3E16C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B990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Запись решения задачи по действиям и </w:t>
            </w:r>
            <w:proofErr w:type="gramStart"/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с  помощью</w:t>
            </w:r>
            <w:proofErr w:type="gramEnd"/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 числового выражения. 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Проверка решения и оценка полученного результата.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89A8E2C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D050E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7A01C" w14:textId="5177BCD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62A96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A337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Моделирование: составление и использование модели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(рисунок, схема, таблица, диаграмма, краткая запись) на разных этапах решения задачи;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Учебный диалог: нахождение одной из трёх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взаимосвязанных величин при решении задач («на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движение», «на работу» и пр.);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в парах/группах. Решение задач с косвенной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решений;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Описание хода рассуждения для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решения задачи: по вопросам, с комментированием,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составлением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действиям и с помощью числового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E7661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B1377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02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10105BC1" w14:textId="4986928C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0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0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0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0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0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283BEFD3" w14:textId="77777777">
        <w:trPr>
          <w:trHeight w:hRule="exact" w:val="33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D8A86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81310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Доля величины: половина, четверть в  практической ситуации; сравнение долей одной величины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404B98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0C695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F1D18" w14:textId="79945F3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BE8D3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FCEF3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Учебный диалог: нахождение одной из трёх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взаимосвязанных величин при решении задач («на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движение», «на работу» и пр.);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действиям и с помощью числового выражения;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Практическая работа: нахождение доли величины.</w:t>
            </w:r>
          </w:p>
          <w:p w14:paraId="31933A7D" w14:textId="77777777" w:rsidR="00F949BF" w:rsidRPr="00DE03B0" w:rsidRDefault="00F949BF" w:rsidP="00F949BF">
            <w:pPr>
              <w:autoSpaceDE w:val="0"/>
              <w:autoSpaceDN w:val="0"/>
              <w:spacing w:before="1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Сравнение долей одной величины;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78AC6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C3A24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09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05D3C512" w14:textId="58DF806C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1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1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1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1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1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DE03B0" w:rsidRPr="00DE03B0" w14:paraId="5FDAD18A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C328B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DBBD83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23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21B37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3B0" w:rsidRPr="000957BA" w14:paraId="2FAD58CF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57CB0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Раздел 5.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</w:tbl>
    <w:p w14:paraId="2834D41E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0DBA515A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CFA3FD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56FFE0AE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306E4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5.1.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C147A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Конструирование геометрических фигур (разбиение фигуры на части, составление фигуры из  частей).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6A2FEA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CE232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E8F3A" w14:textId="1D0F5A31" w:rsidR="00F949BF" w:rsidRPr="00DE03B0" w:rsidRDefault="00184B72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96FAD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FDE3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Исследование объектов окружающего мира: сопоставление их с изученными геометрическими формами;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Конструирование из бумаги геометрической фигуры с заданной длиной стороны (значением периметра, площади). Мысленное представление и экспериментальная проверка возможности конструирования заданной геометрической фигуры;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1D697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2B2F1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16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4C2232B3" w14:textId="58B772A2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1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1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2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2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2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399DB1B2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B6361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5.2.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56DC" w14:textId="77777777" w:rsidR="00F949BF" w:rsidRPr="00DE03B0" w:rsidRDefault="00F949BF" w:rsidP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A10E880" w14:textId="01962883" w:rsidR="00F949BF" w:rsidRPr="00DE03B0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44148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92546" w14:textId="4DED42A7" w:rsidR="00F949BF" w:rsidRPr="00DE03B0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7B82A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0CC8B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геометрических величин;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3CD8F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2FC9E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23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3A21B15B" w14:textId="33420407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2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2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2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2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2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2FE67909" w14:textId="77777777">
        <w:trPr>
          <w:trHeight w:hRule="exact" w:val="2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6D7FF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5.3.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945C7" w14:textId="77777777" w:rsidR="00F949BF" w:rsidRPr="00DE03B0" w:rsidRDefault="00F949BF" w:rsidP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46ABC0" w14:textId="35805F59" w:rsidR="00F949BF" w:rsidRPr="00DE03B0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7B108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F2FF0" w14:textId="4F96F6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ECE38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A37D9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геометрических величин;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Нахождение площади прямоугольника, квадрата,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6330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6B8F6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30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0742FCBC" w14:textId="0F42AAA2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3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3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3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3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3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14:paraId="37BE25B6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4B98FFC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DD57A5C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423170BE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3DDA8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5.4.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B65C1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1B49FE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28DE9" w14:textId="4EC31F24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AFF22" w14:textId="6D7A0F1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A8CE0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B38D5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геометрических величин;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единицы площади к другой;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FF37B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A6256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37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2CCCA70D" w14:textId="4C6B83BD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3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4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4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4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4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DE03B0" w:rsidRPr="000957BA" w14:paraId="03FD4CA7" w14:textId="77777777">
        <w:trPr>
          <w:trHeight w:hRule="exact" w:val="3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F0CC0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5.5.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918E3" w14:textId="77777777" w:rsidR="00F949BF" w:rsidRPr="00DE03B0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Сравнение площадей фигур с помощью наложения.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1C8F1C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B0C6C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8709C" w14:textId="2C0F6690" w:rsidR="00F949BF" w:rsidRPr="00DE03B0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507BB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682E6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геометрических величин;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единицы площади к другой;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89609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2D412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44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6710A0FF" w14:textId="0E8E79C1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4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4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4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4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5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DE03B0" w:rsidRPr="00DE03B0" w14:paraId="39064B0B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2595E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DB358D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24A39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3B0" w:rsidRPr="00DE03B0" w14:paraId="74CC1E3C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9B2C6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Раздел 6.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 Математическая информация</w:t>
            </w:r>
          </w:p>
        </w:tc>
      </w:tr>
      <w:tr w:rsidR="00DE03B0" w:rsidRPr="000957BA" w14:paraId="66ED0682" w14:textId="7777777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0C880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8B522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Классификация объектов по двум признакам.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19C300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AB555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B7205" w14:textId="65DE65D2" w:rsidR="000F363B" w:rsidRPr="00DE03B0" w:rsidRDefault="000F363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1F220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273F7" w14:textId="77777777" w:rsidR="000F363B" w:rsidRPr="00DE03B0" w:rsidRDefault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целесообразно формулировать на языке математики,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7A95D" w14:textId="77777777" w:rsidR="000F363B" w:rsidRPr="00DE03B0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99B0F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51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7A493E6E" w14:textId="27AE3843" w:rsidR="000F363B" w:rsidRPr="00DE03B0" w:rsidRDefault="00C24DB3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5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5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5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5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5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14:paraId="2E1F8F81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0BD11F62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0ADAC12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1DB6B4C8" w14:textId="77777777">
        <w:trPr>
          <w:trHeight w:hRule="exact" w:val="23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F1497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5CDFB" w14:textId="77777777" w:rsidR="00F949BF" w:rsidRPr="00DE03B0" w:rsidRDefault="00F949BF" w:rsidP="00F949BF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Верные (истинные) и  неверные (ложные)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утверждения: конструирование, проверка. </w:t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>Логические рассуждения со связками «если …, то …», «поэтому»,«значит».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ABE9F5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B1254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AEE71" w14:textId="1FF51C62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A3B4A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188B4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6674A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9ED0F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58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3E354C23" w14:textId="08F84313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6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6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6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6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6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F949BF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DE03B0" w:rsidRPr="000957BA" w14:paraId="142697FE" w14:textId="77777777">
        <w:trPr>
          <w:trHeight w:hRule="exact" w:val="4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21CE0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A6409" w14:textId="77777777" w:rsidR="00F949BF" w:rsidRPr="00DE03B0" w:rsidRDefault="00F949BF" w:rsidP="00F949BF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Работа с информацией: извлечение и использование для выполнения заданий информации, представленной в таблицах с данными о реальных процессах 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явлениях окружающего мира (например, расписание уроков, движения автобусов, поездов); внесение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данных в таблицу; дополнение чертежа данными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BCA2FC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55EBD" w14:textId="5810A793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02D30" w14:textId="222A4522" w:rsidR="00F949BF" w:rsidRPr="00DE03B0" w:rsidRDefault="00184B72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24A93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3D5D4" w14:textId="77777777" w:rsidR="00F949BF" w:rsidRPr="00DE03B0" w:rsidRDefault="00F949BF" w:rsidP="00F949BF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в группах: подготовка суждения о взаимосвязи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изучаемых математических понятий и фактов окружающей действительности. Примеры ситуаций, которые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целесообразно формулировать на языке математики,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результата вычисления по алгоритму;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Практические работы по установлению последовательности событий, действий, сюжета, выбору и проверке способа действия в предложенной ситуации для разрешения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проблемы (или ответа на вопрос);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табличной форме (на диаграмме);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ED334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7527D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65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61B9134F" w14:textId="38143477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6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6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6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7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7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56660DB5" w14:textId="77777777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19A08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EE591" w14:textId="77777777" w:rsidR="000F363B" w:rsidRPr="00DE03B0" w:rsidRDefault="00F949B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Таблицы сложения и умножения: заполнение на основе результатов счёта.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3D9E283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398B9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6E8F2" w14:textId="318B09E6" w:rsidR="000F363B" w:rsidRPr="00DE03B0" w:rsidRDefault="00302C4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3496D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4DFAC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Работа в парах/группах. Работа по заданному алгоритму.</w:t>
            </w:r>
          </w:p>
          <w:p w14:paraId="2E9593BD" w14:textId="77777777" w:rsidR="000F363B" w:rsidRPr="00DE03B0" w:rsidRDefault="00F949BF">
            <w:pPr>
              <w:autoSpaceDE w:val="0"/>
              <w:autoSpaceDN w:val="0"/>
              <w:spacing w:before="20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3B5193B9" w14:textId="77777777" w:rsidR="000F363B" w:rsidRPr="00DE03B0" w:rsidRDefault="00F949BF">
            <w:pPr>
              <w:autoSpaceDE w:val="0"/>
              <w:autoSpaceDN w:val="0"/>
              <w:spacing w:before="20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D06C9" w14:textId="77777777" w:rsidR="000F363B" w:rsidRPr="00DE03B0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668E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72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7A1A1A0B" w14:textId="7F863438" w:rsidR="000F363B" w:rsidRPr="00DE03B0" w:rsidRDefault="00C24DB3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7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7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7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7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7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14:paraId="2428C062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4A692B18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6840" w:h="11900"/>
          <w:pgMar w:top="284" w:right="640" w:bottom="133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A71A1A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0957BA" w14:paraId="2BE62E65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11DE2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410B0" w14:textId="77777777" w:rsidR="00F949BF" w:rsidRPr="00DE03B0" w:rsidRDefault="00F949BF" w:rsidP="00F949B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F010282" w14:textId="77777777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A1583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805B9" w14:textId="4AAAE25F" w:rsidR="00F949BF" w:rsidRPr="00DE03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080D3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AC072" w14:textId="77777777" w:rsidR="00F949BF" w:rsidRPr="00DE03B0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результата вычисления по алгоритму;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выражении, нахождения периметра и площади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прямоугольника;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5AC2F" w14:textId="77777777" w:rsidR="00F949BF" w:rsidRPr="00DE03B0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0BB9C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79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1EAB4797" w14:textId="2ECA1D73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8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8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8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8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8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132DDEDE" w14:textId="77777777">
        <w:trPr>
          <w:trHeight w:hRule="exact" w:val="47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E978F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90BA2" w14:textId="77777777" w:rsidR="00F949BF" w:rsidRPr="00DE03B0" w:rsidRDefault="00F949BF" w:rsidP="00F949BF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 xml:space="preserve">Алгоритмы (правила) устных и письменных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вычислений (сложение, 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0203904" w14:textId="77777777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82F43" w14:textId="7029ED6A" w:rsidR="00F949BF" w:rsidRPr="00DE03B0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9EAE4" w14:textId="618B0F3C" w:rsidR="00F949BF" w:rsidRPr="00DE03B0" w:rsidRDefault="00184B72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50698" w14:textId="77777777" w:rsidR="00F949BF" w:rsidRPr="00DE03B0" w:rsidRDefault="00F949BF" w:rsidP="00F9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BFEC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целесообразно формулировать на языке математики,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Оформление результата вычисления по алгоритму;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выражении, нахождения периметра и площади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прямоугольника;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Работа в парах/группах. Работа по заданному алгоритму.</w:t>
            </w:r>
          </w:p>
          <w:p w14:paraId="04B19E40" w14:textId="77777777" w:rsidR="00F949BF" w:rsidRPr="00DE03B0" w:rsidRDefault="00F949BF" w:rsidP="00F949BF">
            <w:pPr>
              <w:autoSpaceDE w:val="0"/>
              <w:autoSpaceDN w:val="0"/>
              <w:spacing w:before="1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2D10A4BD" w14:textId="77777777" w:rsidR="00F949BF" w:rsidRPr="00DE03B0" w:rsidRDefault="00F949BF" w:rsidP="00F949BF">
            <w:pPr>
              <w:autoSpaceDE w:val="0"/>
              <w:autoSpaceDN w:val="0"/>
              <w:spacing w:before="1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CB5EE" w14:textId="77777777" w:rsidR="00F949BF" w:rsidRPr="00DE03B0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Тестирование;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94356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86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1B2C7269" w14:textId="7888F283" w:rsidR="00F949BF" w:rsidRPr="00DE03B0" w:rsidRDefault="00C24DB3" w:rsidP="005745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8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8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90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9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9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DE03B0" w:rsidRPr="000957BA" w14:paraId="5775D07B" w14:textId="77777777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BB161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0C20F" w14:textId="77777777" w:rsidR="000F363B" w:rsidRPr="00DE03B0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01A1E6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CD655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77CA7" w14:textId="1385E2E9" w:rsidR="000F363B" w:rsidRPr="00DE03B0" w:rsidRDefault="000F363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60396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46110" w14:textId="77777777" w:rsidR="000F363B" w:rsidRPr="00DE03B0" w:rsidRDefault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табличной форме (на диаграмме);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Учебный диалог: символы, знаки, пиктограммы; их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 в повседневной жизни и в математике; 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C9F45" w14:textId="77777777" w:rsidR="000F363B" w:rsidRPr="00DE03B0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Устный опрос; Практическая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4F4B1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</w:pPr>
            <w:hyperlink r:id="rId293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14:paraId="0AE6E898" w14:textId="633C2196" w:rsidR="000F363B" w:rsidRPr="00DE03B0" w:rsidRDefault="00C24DB3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uchi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9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education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yandex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9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yaklass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97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zipgrade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hyperlink r:id="rId298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learningapps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org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br/>
            </w:r>
            <w:hyperlink r:id="rId299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www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plickers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com</w:t>
              </w:r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14:paraId="5DCBE08A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7171F083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6840" w:h="11900"/>
          <w:pgMar w:top="284" w:right="640" w:bottom="74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24BE63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DE03B0" w:rsidRPr="00DE03B0" w14:paraId="43FB963F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8ABEB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6.8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80294" w14:textId="77777777" w:rsidR="000F363B" w:rsidRPr="00DE03B0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E7C80C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25DDC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7912C" w14:textId="125ED199" w:rsidR="000F363B" w:rsidRPr="00DE03B0" w:rsidRDefault="000F363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90D11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714FA" w14:textId="77777777" w:rsidR="000F363B" w:rsidRPr="00DE03B0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Работа в парах/группах. Работа по заданному алгоритму.</w:t>
            </w:r>
          </w:p>
          <w:p w14:paraId="0FCC7F75" w14:textId="77777777" w:rsidR="000F363B" w:rsidRPr="00DE03B0" w:rsidRDefault="00F949BF">
            <w:pPr>
              <w:autoSpaceDE w:val="0"/>
              <w:autoSpaceDN w:val="0"/>
              <w:spacing w:before="20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33426DAB" w14:textId="77777777" w:rsidR="000F363B" w:rsidRPr="00DE03B0" w:rsidRDefault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Дополнение таблиц сложения, умножения. Решение простейших комбинаторных и логических задач;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Учебный диалог: символы, знаки, пиктограммы; их использование в повседневной жизни и в математике; Составление правил работы с известными электронными средствами обучения (ЭФУ, тренажёры и др.);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планирование этапов предстоящей работы;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5FB83" w14:textId="77777777" w:rsidR="000F363B" w:rsidRPr="00DE03B0" w:rsidRDefault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6F02C" w14:textId="77777777" w:rsidR="00574567" w:rsidRPr="00DE03B0" w:rsidRDefault="00C24DB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hyperlink r:id="rId300" w:tgtFrame="_blank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https://resh.edu.ru/</w:t>
              </w:r>
            </w:hyperlink>
          </w:p>
          <w:p w14:paraId="473E8185" w14:textId="53688FFD" w:rsidR="000F363B" w:rsidRPr="00DE03B0" w:rsidRDefault="00C24DB3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https://uchi.ru/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302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https://education.yandex.ru/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303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https://www.yaklass.ru/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304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https://www.zipgrade.com/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hyperlink r:id="rId305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https://learningapps.org/</w:t>
              </w:r>
            </w:hyperlink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 </w:t>
            </w:r>
            <w:r w:rsidR="00574567"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br/>
            </w:r>
            <w:hyperlink r:id="rId306" w:history="1">
              <w:r w:rsidR="00574567" w:rsidRPr="00DE03B0">
                <w:rPr>
                  <w:rStyle w:val="aff8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DE03B0" w:rsidRPr="00DE03B0" w14:paraId="3231D1ED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FBAF1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73710A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15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45D08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3B0" w:rsidRPr="00DE03B0" w14:paraId="5558C0D0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F38A8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3D4A6A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CA5FE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63B" w:rsidRPr="00DE03B0" w14:paraId="642587DC" w14:textId="77777777">
        <w:trPr>
          <w:trHeight w:hRule="exact" w:val="32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C69A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B74D005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D33FF" w14:textId="77777777" w:rsidR="000F363B" w:rsidRPr="00DE03B0" w:rsidRDefault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091DC" w14:textId="7F487F94" w:rsidR="000F363B" w:rsidRPr="00DE03B0" w:rsidRDefault="005D1843" w:rsidP="00302C46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85EB2" w14:textId="77777777" w:rsidR="000F363B" w:rsidRPr="00DE03B0" w:rsidRDefault="000F3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DA01C7" w14:textId="77777777" w:rsidR="000F363B" w:rsidRPr="00DE03B0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14:paraId="5C82F6A0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</w:rPr>
        <w:sectPr w:rsidR="000F363B" w:rsidRPr="00DE03B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73C2EF8" w14:textId="77777777" w:rsidR="000F363B" w:rsidRPr="00DE03B0" w:rsidRDefault="000F363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14:paraId="4AE2A793" w14:textId="2566F999" w:rsidR="000F363B" w:rsidRPr="00DE03B0" w:rsidRDefault="00DC63E0">
      <w:pPr>
        <w:autoSpaceDE w:val="0"/>
        <w:autoSpaceDN w:val="0"/>
        <w:spacing w:after="320" w:line="230" w:lineRule="auto"/>
        <w:rPr>
          <w:rFonts w:ascii="Times New Roman" w:hAnsi="Times New Roman" w:cs="Times New Roman"/>
          <w:sz w:val="24"/>
          <w:szCs w:val="24"/>
        </w:rPr>
      </w:pPr>
      <w:r w:rsidRPr="00DE03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</w:t>
      </w:r>
      <w:r w:rsidR="00F949BF" w:rsidRPr="00DE03B0">
        <w:rPr>
          <w:rFonts w:ascii="Times New Roman" w:eastAsia="Times New Roman" w:hAnsi="Times New Roman" w:cs="Times New Roman"/>
          <w:b/>
          <w:sz w:val="24"/>
          <w:szCs w:val="24"/>
        </w:rPr>
        <w:t xml:space="preserve">ПОУРОЧНОЕ ПЛАНИРОВАНИЕ 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51"/>
        <w:gridCol w:w="3091"/>
        <w:gridCol w:w="709"/>
        <w:gridCol w:w="567"/>
        <w:gridCol w:w="571"/>
        <w:gridCol w:w="995"/>
        <w:gridCol w:w="6"/>
        <w:gridCol w:w="6"/>
        <w:gridCol w:w="21"/>
        <w:gridCol w:w="959"/>
        <w:gridCol w:w="178"/>
        <w:gridCol w:w="63"/>
        <w:gridCol w:w="1496"/>
        <w:gridCol w:w="1559"/>
      </w:tblGrid>
      <w:tr w:rsidR="00B63E69" w:rsidRPr="00DE03B0" w14:paraId="75587ABE" w14:textId="77777777" w:rsidTr="00F164A1">
        <w:trPr>
          <w:trHeight w:hRule="exact" w:val="685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972E" w14:textId="77777777" w:rsidR="00DE03B0" w:rsidRPr="00DE03B0" w:rsidRDefault="00DE03B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DE03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BA550" w14:textId="77777777" w:rsidR="00DE03B0" w:rsidRPr="00DE03B0" w:rsidRDefault="00DE03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1D397" w14:textId="6DBE1EBC" w:rsidR="00DE03B0" w:rsidRPr="00DE03B0" w:rsidRDefault="00DE03B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</w:t>
            </w: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AF266A" w14:textId="77777777" w:rsidR="00DE03B0" w:rsidRPr="00DE03B0" w:rsidRDefault="00DE03B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DE03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1737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BAD208" w14:textId="77777777" w:rsidR="00DE03B0" w:rsidRDefault="00DE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1E1A9" w14:textId="214CEE19" w:rsidR="00DE03B0" w:rsidRPr="00DE03B0" w:rsidRDefault="00DE03B0" w:rsidP="00DE03B0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1932F" w14:textId="04435E36" w:rsidR="00DE03B0" w:rsidRPr="00DE03B0" w:rsidRDefault="00DE03B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</w:tr>
      <w:tr w:rsidR="00B63E69" w:rsidRPr="00DE03B0" w14:paraId="6ADBBA62" w14:textId="77777777" w:rsidTr="00F164A1">
        <w:trPr>
          <w:trHeight w:hRule="exact" w:val="553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B0D9" w14:textId="77777777" w:rsidR="00DE03B0" w:rsidRPr="00DE03B0" w:rsidRDefault="00DE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6F58" w14:textId="77777777" w:rsidR="00DE03B0" w:rsidRPr="00DE03B0" w:rsidRDefault="00DE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635C5" w14:textId="77777777" w:rsidR="00DE03B0" w:rsidRPr="00DE03B0" w:rsidRDefault="00DE03B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9A63F" w14:textId="3151AE09" w:rsidR="00DE03B0" w:rsidRPr="00DE03B0" w:rsidRDefault="00DE03B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к/р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BBD5E" w14:textId="67FFAC6A" w:rsidR="00DE03B0" w:rsidRPr="00DE03B0" w:rsidRDefault="00DE03B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/р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FC8A00" w14:textId="1F56F29A" w:rsidR="00DE03B0" w:rsidRPr="00DE03B0" w:rsidRDefault="00DE03B0" w:rsidP="00DE03B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43071" w14:textId="65A5B64A" w:rsidR="00DE03B0" w:rsidRPr="00DE03B0" w:rsidRDefault="00DE03B0" w:rsidP="00DE03B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737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1A8A96" w14:textId="233B0FA7" w:rsidR="00DE03B0" w:rsidRPr="00DE03B0" w:rsidRDefault="00DE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0D73" w14:textId="01A892F6" w:rsidR="00DE03B0" w:rsidRPr="00DE03B0" w:rsidRDefault="00DE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E69" w:rsidRPr="00DE03B0" w14:paraId="6AD2571D" w14:textId="77777777" w:rsidTr="00F164A1">
        <w:trPr>
          <w:trHeight w:hRule="exact" w:val="12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37FE" w14:textId="77777777" w:rsidR="00DE03B0" w:rsidRPr="00DE03B0" w:rsidRDefault="00DE03B0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BE72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изученного. Устные и письменные приемы сложения и вычитания.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11DF0" w14:textId="77777777" w:rsidR="00DE03B0" w:rsidRPr="00DE03B0" w:rsidRDefault="00DE03B0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66A36" w14:textId="77777777" w:rsidR="00DE03B0" w:rsidRPr="00DE03B0" w:rsidRDefault="00DE03B0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57447" w14:textId="77777777" w:rsidR="00DE03B0" w:rsidRPr="00DE03B0" w:rsidRDefault="00DE03B0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EABFC0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066786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623637" w14:textId="273353FF" w:rsidR="00DE03B0" w:rsidRPr="00DE03B0" w:rsidRDefault="0089739C" w:rsidP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4,№5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B378" w14:textId="722C73C5" w:rsidR="00DE03B0" w:rsidRPr="00DE03B0" w:rsidRDefault="00DE03B0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BCB2188" w14:textId="319D92EF" w:rsidR="00DE03B0" w:rsidRPr="00DE03B0" w:rsidRDefault="00DE03B0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3E69" w:rsidRPr="00DE03B0" w14:paraId="26456DB3" w14:textId="77777777" w:rsidTr="00F164A1">
        <w:trPr>
          <w:trHeight w:hRule="exact" w:val="125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E55A" w14:textId="77777777" w:rsidR="00DE03B0" w:rsidRPr="00DE03B0" w:rsidRDefault="00DE03B0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843E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изученного. Устные и письменные приемы сложения и вычитания.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0EA22" w14:textId="77777777" w:rsidR="00DE03B0" w:rsidRPr="00DE03B0" w:rsidRDefault="00DE03B0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2E941" w14:textId="77777777" w:rsidR="00DE03B0" w:rsidRPr="00DE03B0" w:rsidRDefault="00DE03B0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B205A" w14:textId="77777777" w:rsidR="00DE03B0" w:rsidRPr="00DE03B0" w:rsidRDefault="00DE03B0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35104F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9817E6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8C2ECE" w14:textId="772A360D" w:rsidR="00DE03B0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5, №6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679C" w14:textId="1EA8B749" w:rsidR="00DE03B0" w:rsidRPr="00DE03B0" w:rsidRDefault="00DE03B0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3BF8B07" w14:textId="0BC10D43" w:rsidR="00DE03B0" w:rsidRPr="00DE03B0" w:rsidRDefault="00DE03B0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3E69" w:rsidRPr="000957BA" w14:paraId="413791DB" w14:textId="77777777" w:rsidTr="00F164A1">
        <w:trPr>
          <w:trHeight w:hRule="exact" w:val="198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43EB" w14:textId="77777777" w:rsidR="00DE03B0" w:rsidRPr="00DE03B0" w:rsidRDefault="00DE03B0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6AAE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 с переменной.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98D05" w14:textId="77777777" w:rsidR="00DE03B0" w:rsidRPr="00DE03B0" w:rsidRDefault="00DE03B0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3E3BD" w14:textId="77777777" w:rsidR="00DE03B0" w:rsidRPr="00DE03B0" w:rsidRDefault="00DE03B0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4AB37" w14:textId="77777777" w:rsidR="00DE03B0" w:rsidRPr="00DE03B0" w:rsidRDefault="00DE03B0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949DA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B5D4D5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4C5F7A" w14:textId="29687773" w:rsidR="00DE03B0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6,№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CAAA" w14:textId="345A020C" w:rsidR="00DE03B0" w:rsidRPr="00DE03B0" w:rsidRDefault="00E10389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  <w:r w:rsidR="00DE03B0"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Самооценк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="00DE03B0"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5A030730" w14:textId="121193D2" w:rsidR="00DE03B0" w:rsidRPr="00DE03B0" w:rsidRDefault="00DE03B0" w:rsidP="006D1182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3E69" w:rsidRPr="000957BA" w14:paraId="13123915" w14:textId="77777777" w:rsidTr="00F164A1">
        <w:trPr>
          <w:trHeight w:hRule="exact" w:val="200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5B19" w14:textId="77777777" w:rsidR="00DE03B0" w:rsidRPr="00DE03B0" w:rsidRDefault="00DE03B0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8E13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Решение уравнений способом подбора неизвестного. Буквенные выражения.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92705" w14:textId="77777777" w:rsidR="00DE03B0" w:rsidRPr="00DE03B0" w:rsidRDefault="00DE03B0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AECE4" w14:textId="77777777" w:rsidR="00DE03B0" w:rsidRPr="00DE03B0" w:rsidRDefault="00DE03B0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ECD42" w14:textId="77777777" w:rsidR="00DE03B0" w:rsidRPr="00DE03B0" w:rsidRDefault="00DE03B0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751C10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AE75AC" w14:textId="77777777" w:rsidR="00DE03B0" w:rsidRPr="00DE03B0" w:rsidRDefault="00DE03B0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2FF6F9" w14:textId="78C83992" w:rsidR="00DE03B0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7,№5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2D2C" w14:textId="0E202A02" w:rsidR="00DE03B0" w:rsidRPr="00DE03B0" w:rsidRDefault="000C2652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="00DE03B0"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10C28FC5" w14:textId="406FB6C6" w:rsidR="00DE03B0" w:rsidRPr="00DE03B0" w:rsidRDefault="00DE03B0" w:rsidP="006D1182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8E5405D" w14:textId="77777777" w:rsidTr="00F164A1">
        <w:trPr>
          <w:trHeight w:hRule="exact" w:val="141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9D2A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397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уравнений с неизвестным слагаемым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03318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12E3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248FC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6C01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35DC3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2B8545" w14:textId="4E72484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5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50BF" w14:textId="560D2404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17321D2" w14:textId="77777777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EC09A77" w14:textId="77777777" w:rsidTr="00F164A1">
        <w:trPr>
          <w:trHeight w:hRule="exact" w:val="156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302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8E6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уравнений с неизвестным уменьшаемым, вычитаемым. Обозначение геометрических фигур буквами.</w:t>
            </w:r>
          </w:p>
          <w:p w14:paraId="12F5B72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0DDD6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B4631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8B90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6CAE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91E5B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0D5449" w14:textId="4E7A7C84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5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AAEB" w14:textId="57371AD5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AA31DF3" w14:textId="61A9B92B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9739C" w:rsidRPr="000957BA" w14:paraId="1E7C44F6" w14:textId="77777777" w:rsidTr="00F164A1">
        <w:trPr>
          <w:trHeight w:hRule="exact" w:val="197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A0FF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215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6E41E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A20BF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73507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A07C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8DC3A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C7D763" w14:textId="11E2054E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723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5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723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070C" w14:textId="1A7EED8B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56A8A2D9" w14:textId="1B34D49E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723E38" w14:paraId="0D4ABF72" w14:textId="77777777" w:rsidTr="00F164A1">
        <w:trPr>
          <w:trHeight w:hRule="exact" w:val="71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5AF3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DDF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Стартовая диагностическая работа.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81836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5BFA2" w14:textId="745E7990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598E5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A76A5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F8A1E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71C4EF" w14:textId="5F650D8A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723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501A" w14:textId="1C51994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  <w:p w14:paraId="7D27E3A9" w14:textId="5DCD772B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  <w:p w14:paraId="27A8AEE8" w14:textId="396BB2A1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12D53CC0" w14:textId="77777777" w:rsidTr="00F164A1">
        <w:trPr>
          <w:trHeight w:hRule="exact" w:val="199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1EA2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D26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*Математическая информация. Классификация объектов по двум признакам</w:t>
            </w:r>
          </w:p>
          <w:p w14:paraId="49A2203E" w14:textId="77777777" w:rsidR="0089739C" w:rsidRPr="00DE03B0" w:rsidRDefault="0089739C" w:rsidP="006D118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BC329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AF787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6C4CA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2875E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E3E7E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27D2A5" w14:textId="0B9D157B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B87E" w14:textId="0C4593F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054067A8" w14:textId="18FA5C78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13BE94FE" w14:textId="77777777" w:rsidTr="00F164A1">
        <w:trPr>
          <w:trHeight w:hRule="exact" w:val="255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4561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37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Пространственные отношения и геометрические фигуры. Конструирование геометрических фигур (разбиение фигуры на части, составление фигуры из частей).</w:t>
            </w:r>
          </w:p>
          <w:p w14:paraId="21C18D3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52862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D7CA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32983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C6B39" w14:textId="68D4F791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A1B1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130B3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DA793E" w14:textId="573642B4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686F" w14:textId="0A187F53" w:rsidR="0089739C" w:rsidRPr="00DE03B0" w:rsidRDefault="0089739C" w:rsidP="005D1843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использованием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3F0DE95E" w14:textId="6FA5D9AB" w:rsidR="0089739C" w:rsidRPr="00DE03B0" w:rsidRDefault="0089739C" w:rsidP="00667FF3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4424C35" w14:textId="77777777" w:rsidTr="00F164A1">
        <w:trPr>
          <w:trHeight w:hRule="exact" w:val="225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7F96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5085" w14:textId="77777777" w:rsidR="0089739C" w:rsidRPr="00DE03B0" w:rsidRDefault="0089739C" w:rsidP="00EC101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Равносоставленные фигуры</w:t>
            </w:r>
          </w:p>
          <w:p w14:paraId="45D2CC8B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DBC40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BAF3B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E24F3" w14:textId="4F767ABB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0C7929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C8E13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F00233" w14:textId="27FF646F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1777" w14:textId="55F50C91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</w:t>
            </w:r>
          </w:p>
          <w:p w14:paraId="1590EF8A" w14:textId="6C1E4BA2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работа; </w:t>
            </w:r>
          </w:p>
        </w:tc>
      </w:tr>
      <w:tr w:rsidR="0089739C" w:rsidRPr="00DE03B0" w14:paraId="0BB0FD02" w14:textId="77777777" w:rsidTr="00F164A1">
        <w:trPr>
          <w:trHeight w:hRule="exact" w:val="127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8D9C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52FD" w14:textId="77777777" w:rsidR="0089739C" w:rsidRPr="00DE03B0" w:rsidRDefault="0089739C" w:rsidP="00EC10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между умножением и сложением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FB264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B712E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1DD29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3E338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04E04E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AE39CA" w14:textId="1A2F9450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117A" w14:textId="3E62A705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04AABE3" w14:textId="77777777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EBE56D4" w14:textId="77777777" w:rsidTr="00F164A1">
        <w:trPr>
          <w:trHeight w:hRule="exact" w:val="126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EB87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5266" w14:textId="77777777" w:rsidR="002F0C43" w:rsidRPr="00DE03B0" w:rsidRDefault="002F0C43" w:rsidP="002F0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</w:rPr>
              <w:t>Свойства чисел</w:t>
            </w:r>
          </w:p>
          <w:p w14:paraId="78E65D8D" w14:textId="29BE544C" w:rsidR="0089739C" w:rsidRPr="00DE03B0" w:rsidRDefault="0089739C" w:rsidP="003D18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FDD50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A1FE6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6B298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1E243E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C31356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276654" w14:textId="6DE1DA04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3010" w14:textId="7E60FF19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661531C" w14:textId="77777777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58B0A7C1" w14:textId="77777777" w:rsidTr="00F164A1">
        <w:trPr>
          <w:trHeight w:hRule="exact" w:val="154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CDF2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5394" w14:textId="017F9530" w:rsidR="0089739C" w:rsidRPr="00DE03B0" w:rsidRDefault="002F0C43" w:rsidP="002F0C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2 и на 2. Деление на 2. Связь между компонентами умножения и деления. Четные и нечетные числа.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44B86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25023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91D3E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5394C9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C5C943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3ABCA0" w14:textId="1B7F0B6C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C56F" w14:textId="32D082E8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87FC4DF" w14:textId="77777777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3024FF6" w14:textId="77777777" w:rsidTr="00F164A1">
        <w:trPr>
          <w:trHeight w:hRule="exact" w:val="128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83FD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3176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3 и на 3. Деление на 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A70AE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1A3DE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861A1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A61921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92F3A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86DA96" w14:textId="09CF836A" w:rsidR="0089739C" w:rsidRPr="00DE03B0" w:rsidRDefault="002F0C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21</w:t>
            </w:r>
            <w:r w:rsidR="0089739C"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E4CC" w14:textId="7804E309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41EF74E" w14:textId="77777777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2FE9DC8" w14:textId="77777777" w:rsidTr="00F164A1">
        <w:trPr>
          <w:trHeight w:hRule="exact" w:val="125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8E78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8655" w14:textId="77777777" w:rsidR="0089739C" w:rsidRPr="00DE03B0" w:rsidRDefault="0089739C" w:rsidP="00542C8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Величины. Стоимость (единицы — рубль, копейка); установление отношения «дороже/дешевле на/в»</w:t>
            </w:r>
          </w:p>
          <w:p w14:paraId="748E4491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958C7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F858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3B2C9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EC22E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FE127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9E45F8" w14:textId="552CCA2D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8FB3" w14:textId="5AFD1868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BCC2D9D" w14:textId="77777777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6E68B4C" w14:textId="77777777" w:rsidTr="00F164A1">
        <w:trPr>
          <w:trHeight w:hRule="exact" w:val="127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A88A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C0C1" w14:textId="77777777" w:rsidR="0089739C" w:rsidRPr="00DE03B0" w:rsidRDefault="0089739C" w:rsidP="00542C8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с величинами: цена, количество, стоимость.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47804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D0B5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9EDCB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8433A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7F61C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E51553" w14:textId="05366543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6652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F4EE" w14:textId="1DB94051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9BE5C45" w14:textId="0C1ADBE3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9739C" w:rsidRPr="00DE03B0" w14:paraId="03160CA0" w14:textId="77777777" w:rsidTr="00F164A1">
        <w:trPr>
          <w:trHeight w:hRule="exact" w:val="128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C058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D2B9" w14:textId="77777777" w:rsidR="0089739C" w:rsidRPr="00DE03B0" w:rsidRDefault="0089739C" w:rsidP="00542C8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Соотношение «цена, количество, стоимость» в практической ситуации.</w:t>
            </w:r>
          </w:p>
          <w:p w14:paraId="2F6DEC7C" w14:textId="77777777" w:rsidR="0089739C" w:rsidRPr="00DE03B0" w:rsidRDefault="0089739C" w:rsidP="002106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60C64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62CC6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0769C" w14:textId="6617315D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2E78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1D319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F17697" w14:textId="78165FB3" w:rsidR="0089739C" w:rsidRPr="00DE03B0" w:rsidRDefault="002F0C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23</w:t>
            </w:r>
            <w:r w:rsidR="0089739C"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2137" w14:textId="368B0FFF" w:rsidR="0089739C" w:rsidRPr="00DE03B0" w:rsidRDefault="0089739C" w:rsidP="005D18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0D83FD9" w14:textId="28A8584C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89739C" w:rsidRPr="00DE03B0" w14:paraId="000B256E" w14:textId="77777777" w:rsidTr="00F164A1">
        <w:trPr>
          <w:trHeight w:hRule="exact" w:val="156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10B7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49D5" w14:textId="77777777" w:rsidR="0089739C" w:rsidRPr="00DE03B0" w:rsidRDefault="0089739C" w:rsidP="00E623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понимание зависимости между величинами: масса одного предмета, количество предметов</w:t>
            </w:r>
          </w:p>
          <w:p w14:paraId="5C5A3995" w14:textId="77777777" w:rsidR="0089739C" w:rsidRPr="00DE03B0" w:rsidRDefault="0089739C" w:rsidP="00E623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FF4BB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C571D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6E1A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CAA8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09741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CE4BE" w14:textId="1036EB52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F0C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F82E" w14:textId="2EB7510B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CD5C59F" w14:textId="77777777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F299252" w14:textId="77777777" w:rsidTr="00F164A1">
        <w:trPr>
          <w:trHeight w:hRule="exact" w:val="129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9712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6A87" w14:textId="77777777" w:rsidR="0089739C" w:rsidRPr="00DE03B0" w:rsidRDefault="0089739C" w:rsidP="00CD41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Математическая информация. Алгоритмы (правила) порядка действий в числовом выражении</w:t>
            </w:r>
          </w:p>
          <w:p w14:paraId="1C128E1E" w14:textId="77777777" w:rsidR="0089739C" w:rsidRPr="00DE03B0" w:rsidRDefault="0089739C" w:rsidP="00E623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2DCE8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1791D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0164A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F3FD08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76EDA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90F877" w14:textId="09AB97FE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3907" w14:textId="54B0253A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A3F082D" w14:textId="60F8819B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89739C" w:rsidRPr="00DE03B0" w14:paraId="13CE1DB0" w14:textId="77777777" w:rsidTr="00F164A1">
        <w:trPr>
          <w:trHeight w:hRule="exact" w:val="126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23D0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BC1A" w14:textId="77777777" w:rsidR="0089739C" w:rsidRPr="00DE03B0" w:rsidRDefault="0089739C" w:rsidP="00E623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выполнения действий в выражениях со скобками и без.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60D9C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4DD2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620CE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95325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6ADC51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B6AE5" w14:textId="753C97DC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1359" w14:textId="6F924203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BFD3CE6" w14:textId="52D704BD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13B7F8B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116DDA5" w14:textId="77777777" w:rsidTr="00F164A1">
        <w:trPr>
          <w:trHeight w:hRule="exact" w:val="99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B729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9203" w14:textId="77777777" w:rsidR="0089739C" w:rsidRPr="00DE03B0" w:rsidRDefault="0089739C" w:rsidP="00E623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E4912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5F20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3FDF8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22E8B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E5F804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F2E29D" w14:textId="3B01CE12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65BC" w14:textId="3035B1CD" w:rsidR="0089739C" w:rsidRPr="00DE03B0" w:rsidRDefault="0089739C" w:rsidP="00667F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Тестирование; </w:t>
            </w:r>
          </w:p>
        </w:tc>
      </w:tr>
      <w:tr w:rsidR="0089739C" w:rsidRPr="00DE03B0" w14:paraId="53FAB1CD" w14:textId="77777777" w:rsidTr="00F164A1">
        <w:trPr>
          <w:trHeight w:hRule="exact" w:val="100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08FE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AA1A" w14:textId="0AB003FA" w:rsidR="0089739C" w:rsidRPr="00DE03B0" w:rsidRDefault="0089739C" w:rsidP="00E6239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«Умножение и деление на 2 и 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D7944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20D08" w14:textId="63E79120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AB1F8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BA2434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57183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692E0F" w14:textId="4F4B5650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7F7D" w14:textId="2A769ADA" w:rsidR="0089739C" w:rsidRPr="00DE03B0" w:rsidRDefault="00EE47D3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89739C"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исьменный </w:t>
            </w:r>
            <w:r w:rsidR="0089739C"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731B09B" w14:textId="183D2445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8510E1E" w14:textId="10337858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70B9FB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4EAB5EF7" w14:textId="77777777" w:rsidTr="00F164A1">
        <w:trPr>
          <w:trHeight w:hRule="exact" w:val="225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F783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8D60" w14:textId="3B12FBEA" w:rsidR="0089739C" w:rsidRPr="00DE03B0" w:rsidRDefault="0089739C" w:rsidP="004038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Величины. Длина (единица длины — миллиметр, километр); соотношение между величинами в пределах тысячи</w:t>
            </w:r>
          </w:p>
          <w:p w14:paraId="767049A7" w14:textId="77777777" w:rsidR="0089739C" w:rsidRPr="00DE03B0" w:rsidRDefault="0089739C" w:rsidP="004038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68B32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6DCF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908B1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FF310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B5934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91C0B9" w14:textId="07C1F5FB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2480" w14:textId="12910667" w:rsidR="0089739C" w:rsidRPr="00DE03B0" w:rsidRDefault="0089739C" w:rsidP="006E6F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Самооценка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 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4F0A069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6656FCA" w14:textId="77777777" w:rsidTr="00F164A1">
        <w:trPr>
          <w:trHeight w:hRule="exact" w:val="157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0598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6638" w14:textId="77777777" w:rsidR="0089739C" w:rsidRPr="00DE03B0" w:rsidRDefault="0089739C" w:rsidP="009844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Величины. Соотношение «больше/меньше на/в» в ситуации сравнения предметов и объектов на основе измерения величин</w:t>
            </w:r>
          </w:p>
          <w:p w14:paraId="30B44F8E" w14:textId="77777777" w:rsidR="0089739C" w:rsidRPr="00DE03B0" w:rsidRDefault="0089739C" w:rsidP="004038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CD2EE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4ADDB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E89A5" w14:textId="0CF206C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D345A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97CEC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05CA41" w14:textId="4F433A81" w:rsidR="0089739C" w:rsidRPr="00DE03B0" w:rsidRDefault="00EE47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31</w:t>
            </w:r>
            <w:r w:rsidR="0089739C"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10F5" w14:textId="0E307504" w:rsidR="0089739C" w:rsidRPr="00DE03B0" w:rsidRDefault="0089739C" w:rsidP="005D18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DB58458" w14:textId="49CC8819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4D24C34E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5832E44D" w14:textId="77777777" w:rsidTr="00F164A1">
        <w:trPr>
          <w:trHeight w:hRule="exact" w:val="196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53CD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BAE3" w14:textId="77777777" w:rsidR="0089739C" w:rsidRPr="00DE03B0" w:rsidRDefault="0089739C" w:rsidP="00E623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4 и на 4. Деление на 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B6105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5CC64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EEE6C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DD73C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BD2628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03944A" w14:textId="60F0A36E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DD48" w14:textId="6AB965A8" w:rsidR="0089739C" w:rsidRPr="00DE03B0" w:rsidRDefault="0089739C" w:rsidP="006E6F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опрос;Самооценка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71AEC11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0496D87" w14:textId="77777777" w:rsidTr="00F164A1">
        <w:trPr>
          <w:trHeight w:hRule="exact" w:val="156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4081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693D" w14:textId="77777777" w:rsidR="0089739C" w:rsidRPr="00DE03B0" w:rsidRDefault="0089739C" w:rsidP="00F437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числа в несколько раз. Задачи на понимание смысла арифметического действия умножение.</w:t>
            </w:r>
          </w:p>
          <w:p w14:paraId="04E1EA82" w14:textId="77777777" w:rsidR="0089739C" w:rsidRPr="00DE03B0" w:rsidRDefault="0089739C" w:rsidP="00E623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E2A2F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531C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4BFE5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A28B09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FADAD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B52C1C" w14:textId="3EA48E4C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AC74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  <w:r w:rsidRPr="002840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AC74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7B4B" w14:textId="36AA5CC1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0A2D7C5" w14:textId="193A34CC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75BC9FC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FD3E9E6" w14:textId="77777777" w:rsidTr="008B1FB6">
        <w:trPr>
          <w:trHeight w:hRule="exact" w:val="156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B9B8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B458" w14:textId="77777777" w:rsidR="0089739C" w:rsidRPr="00DE03B0" w:rsidRDefault="0089739C" w:rsidP="00F437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Уменьшение числа в несколько раз. Задачи на понимание смысла арифметического действия деление.  </w:t>
            </w:r>
          </w:p>
          <w:p w14:paraId="32E3480C" w14:textId="77777777" w:rsidR="0089739C" w:rsidRPr="00DE03B0" w:rsidRDefault="0089739C" w:rsidP="00F437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FB10D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83583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9AAB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8382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A1E66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3B5BBA" w14:textId="52097EB0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C74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EE47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875B" w14:textId="1A19360D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4689251" w14:textId="05A23725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AC1E240" w14:textId="059C030E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B6F170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42426260" w14:textId="77777777" w:rsidTr="008B1FB6">
        <w:trPr>
          <w:trHeight w:hRule="exact" w:val="128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DB6B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80EC" w14:textId="77777777" w:rsidR="0089739C" w:rsidRPr="00DE03B0" w:rsidRDefault="0089739C" w:rsidP="00F437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5 и на 5. Деление на 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4AA8A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F2A93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13D52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CA2631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6C5A29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FBB199" w14:textId="43B23824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00EE" w14:textId="79679CEA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727F082" w14:textId="5E28D24F" w:rsidR="0089739C" w:rsidRPr="00DE03B0" w:rsidRDefault="0089739C" w:rsidP="006E6F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89739C" w:rsidRPr="00DE03B0" w14:paraId="31C24FDC" w14:textId="77777777" w:rsidTr="008B1FB6">
        <w:trPr>
          <w:trHeight w:hRule="exact" w:val="206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CABB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10D9" w14:textId="77777777" w:rsidR="0089739C" w:rsidRPr="00DE03B0" w:rsidRDefault="0089739C" w:rsidP="00C556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Алгоритмы (правила) нахождения периметра.</w:t>
            </w:r>
          </w:p>
          <w:p w14:paraId="1B6D0F0E" w14:textId="77777777" w:rsidR="0089739C" w:rsidRPr="00DE03B0" w:rsidRDefault="0089739C" w:rsidP="00C556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Периметр многоугольника: измерение, вычисление, запись равенства. Решение геометрических задач. </w:t>
            </w:r>
          </w:p>
          <w:p w14:paraId="41E744BB" w14:textId="77777777" w:rsidR="0089739C" w:rsidRPr="00DE03B0" w:rsidRDefault="0089739C" w:rsidP="00110A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044A00F" w14:textId="77777777" w:rsidR="0089739C" w:rsidRPr="00DE03B0" w:rsidRDefault="0089739C" w:rsidP="00F437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D4F64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B9767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C2FB8" w14:textId="5E658058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8F95D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F7E25B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A20AA7" w14:textId="27CC0CBC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0D79" w14:textId="7E27457F" w:rsidR="0089739C" w:rsidRPr="00DE03B0" w:rsidRDefault="0089739C" w:rsidP="005D18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175080A" w14:textId="1A960C56" w:rsidR="0089739C" w:rsidRPr="00DE03B0" w:rsidRDefault="0089739C" w:rsidP="006E6F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B410FA1" w14:textId="77777777" w:rsidTr="008B1FB6">
        <w:trPr>
          <w:trHeight w:hRule="exact" w:val="132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77E1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94C2" w14:textId="77777777" w:rsidR="0089739C" w:rsidRPr="00DE03B0" w:rsidRDefault="0089739C" w:rsidP="00F437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Кратное сравнение чисел. Задачи на кратное сравнение.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C9BCA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14889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8736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D11D9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F579B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45674" w14:textId="664AFD44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DCB0" w14:textId="6D80EC40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9043E59" w14:textId="25A05856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456A54B9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15BB997" w14:textId="77777777" w:rsidTr="008B1FB6">
        <w:trPr>
          <w:trHeight w:hRule="exact" w:val="128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65D6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8E20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понимание отношений (больше/меньше на/в)</w:t>
            </w:r>
          </w:p>
          <w:p w14:paraId="00D50AC4" w14:textId="77777777" w:rsidR="0089739C" w:rsidRPr="00DE03B0" w:rsidRDefault="0089739C" w:rsidP="00F437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AA9F8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3B61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DC4A1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0D222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A0BAA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65B7A9" w14:textId="4FFD5B11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702D" w14:textId="5149B305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DF98857" w14:textId="5CE0FE67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27E40334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0BF93D0" w14:textId="77777777" w:rsidTr="008B1FB6">
        <w:trPr>
          <w:trHeight w:hRule="exact" w:val="126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DA4A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37DB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6 и на 6. Деление на 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58069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C0A4B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3D5E4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B190F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A12D3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B9121D" w14:textId="6B24C3F3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474D" w14:textId="21422CB0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4122AD8" w14:textId="5204793A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8025A16" w14:textId="4BEFDEBF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6E13981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211D015" w14:textId="77777777" w:rsidTr="008B1FB6">
        <w:trPr>
          <w:trHeight w:hRule="exact" w:val="142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4F07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AFCA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текстовой задачей: анализ данных и отношений, представление на модели.</w:t>
            </w:r>
          </w:p>
          <w:p w14:paraId="31FE9B12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FCE58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BC06A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1700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74C93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F90C3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ECDD69" w14:textId="24466A6F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678C" w14:textId="1ADF7735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9395B0B" w14:textId="783455C0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69580DA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B6C7F56" w14:textId="77777777" w:rsidTr="008B1FB6">
        <w:trPr>
          <w:trHeight w:hRule="exact" w:val="125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A9D8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92D2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задач.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5437B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A7A35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F29C2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1BD8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5D59A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608CB7" w14:textId="5E63F4FA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9FDD" w14:textId="49AC4F07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DF4799E" w14:textId="147106E1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08E1043E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3528EA4" w14:textId="77777777" w:rsidTr="008B1FB6">
        <w:trPr>
          <w:trHeight w:hRule="exact" w:val="12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E4A7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AF69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7 и на 7. Деление на 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B39B0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12062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4046D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7AA59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94B4E6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7868BB" w14:textId="0DCBF519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  <w:r w:rsidRPr="004848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1679" w14:textId="7A1A92A3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15316DC" w14:textId="2EAE9D95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0302D9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0764B8F5" w14:textId="77777777" w:rsidTr="008B1FB6">
        <w:trPr>
          <w:trHeight w:hRule="exact" w:val="255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02AA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32D6" w14:textId="77777777" w:rsidR="0089739C" w:rsidRPr="00DE03B0" w:rsidRDefault="0089739C" w:rsidP="00072C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любознательных». Наши проекты.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17FB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1C2AA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5BC5E" w14:textId="3E1E07C2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8160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C09456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5066CF" w14:textId="16B5737C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7F4E" w14:textId="77777777" w:rsidR="0089739C" w:rsidRDefault="0089739C" w:rsidP="000C2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работа;</w:t>
            </w:r>
          </w:p>
          <w:p w14:paraId="7779640C" w14:textId="1441FF57" w:rsidR="0089739C" w:rsidRPr="00DE03B0" w:rsidRDefault="0089739C" w:rsidP="000C2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использованием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28C0CC2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29110FC4" w14:textId="77777777" w:rsidTr="008B1FB6">
        <w:trPr>
          <w:trHeight w:hRule="exact" w:val="199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38BD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8B2B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8C8AA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6E5A4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4B426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4FE68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9C85C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0D1F4C" w14:textId="6002A28B" w:rsidR="0089739C" w:rsidRPr="00DE03B0" w:rsidRDefault="002B59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52</w:t>
            </w:r>
            <w:r w:rsidR="0089739C"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5247" w14:textId="77777777" w:rsidR="0089739C" w:rsidRDefault="0089739C" w:rsidP="000C2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Тестирование;</w:t>
            </w:r>
          </w:p>
          <w:p w14:paraId="74E36B13" w14:textId="5DE66EF5" w:rsidR="0089739C" w:rsidRPr="00DE03B0" w:rsidRDefault="0089739C" w:rsidP="000C2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014AAE6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F0695DC" w14:textId="77777777" w:rsidTr="008B1FB6">
        <w:trPr>
          <w:trHeight w:hRule="exact" w:val="99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9917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BFE4" w14:textId="64BDE42D" w:rsidR="0089739C" w:rsidRPr="00DE03B0" w:rsidRDefault="0089739C" w:rsidP="0086799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1</w:t>
            </w: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«Умножение и деление. Решение задач»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D5653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56AB3" w14:textId="28667125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AFF83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91E0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222DC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61493" w14:textId="60229812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7560" w14:textId="4C01C958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96EF18D" w14:textId="68A4C0EE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E32D448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4C4985A3" w14:textId="77777777" w:rsidTr="008B1FB6">
        <w:trPr>
          <w:trHeight w:hRule="exact" w:val="225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129A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9D8B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проверочной работы. Проект «Математическая сказка».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6EA84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F77BD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14077" w14:textId="03C36E49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62DA0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51D481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EC4DB9" w14:textId="4CD8DFDC" w:rsidR="0089739C" w:rsidRPr="00DE03B0" w:rsidRDefault="0089739C" w:rsidP="002B59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50-51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E24B" w14:textId="6A9C9688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работа; Самооценк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6D540B7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38E3F619" w14:textId="77777777" w:rsidTr="008B1FB6">
        <w:trPr>
          <w:trHeight w:hRule="exact" w:val="227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A624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8A71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Площадь. Сравнение площадей фигур с помощью наложения.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094F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809F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43D7F" w14:textId="06601946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E82461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6E232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1C11F5" w14:textId="4C73723F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2B59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B25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ACB7" w14:textId="4BE0E6F9" w:rsidR="0089739C" w:rsidRPr="00DE03B0" w:rsidRDefault="0089739C" w:rsidP="005D18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 Самооценка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03C85EA8" w14:textId="335F5925" w:rsidR="0089739C" w:rsidRPr="00DE03B0" w:rsidRDefault="0089739C" w:rsidP="00B420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3ED99D2" w14:textId="77777777" w:rsidTr="008B1FB6">
        <w:trPr>
          <w:trHeight w:hRule="exact" w:val="141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F739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0CE3" w14:textId="77777777" w:rsidR="0089739C" w:rsidRPr="00DE03B0" w:rsidRDefault="0089739C" w:rsidP="00C556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Единица площади - квадратный сантиметр. Алгоритмы (правила) нахождения площади.</w:t>
            </w:r>
          </w:p>
          <w:p w14:paraId="3A944FBC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3AF05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E36D8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AE91E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3DE60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25467B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0D5C23" w14:textId="10375ED1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B25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B25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8A41" w14:textId="7FDCD612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6ACA2DE" w14:textId="0B99EA58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44AFB633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467FF3E1" w14:textId="77777777" w:rsidTr="008B1FB6">
        <w:trPr>
          <w:trHeight w:hRule="exact" w:val="270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D837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A865" w14:textId="77777777" w:rsidR="0089739C" w:rsidRPr="00DE03B0" w:rsidRDefault="0089739C" w:rsidP="004275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площади прямоугольника с заданными сторонами, запись равенства.</w:t>
            </w:r>
          </w:p>
          <w:p w14:paraId="0552129F" w14:textId="77777777" w:rsidR="0089739C" w:rsidRPr="00DE03B0" w:rsidRDefault="0089739C" w:rsidP="00EA6F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на клетчатой бумаге прямоугольника с заданным значением площади</w:t>
            </w:r>
          </w:p>
          <w:p w14:paraId="38A10EC4" w14:textId="77777777" w:rsidR="0089739C" w:rsidRPr="00DE03B0" w:rsidRDefault="0089739C" w:rsidP="004275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5C0471A" w14:textId="77777777" w:rsidR="0089739C" w:rsidRPr="00DE03B0" w:rsidRDefault="0089739C" w:rsidP="008679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47861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AE319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72952" w14:textId="76F9A24E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6916B6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16281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290066" w14:textId="181C3530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Pr="00F275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4CAD" w14:textId="7FE2FDA1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 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449941D9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57058C80" w14:textId="77777777" w:rsidTr="008B1FB6">
        <w:trPr>
          <w:trHeight w:hRule="exact" w:val="227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D49B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1E4C" w14:textId="77777777" w:rsidR="0089739C" w:rsidRPr="00DE03B0" w:rsidRDefault="0089739C" w:rsidP="00147B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Алгоритмы (правила) построения геометрических фигур</w:t>
            </w:r>
          </w:p>
          <w:p w14:paraId="5B0EF0DF" w14:textId="77777777" w:rsidR="0089739C" w:rsidRPr="00DE03B0" w:rsidRDefault="0089739C" w:rsidP="004275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B7BBF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72BF8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EC446" w14:textId="06DFD0A8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2CA2F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6C18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2FA49" w14:textId="7DFD155F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61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C758" w14:textId="585E275A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 Самооценка с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пользованием«Оценочного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2273FEE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977A6F4" w14:textId="77777777" w:rsidTr="008B1FB6">
        <w:trPr>
          <w:trHeight w:hRule="exact" w:val="92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DC07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9DA3" w14:textId="77777777" w:rsidR="0089739C" w:rsidRPr="00DE03B0" w:rsidRDefault="0089739C" w:rsidP="004275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8 и на 8. Деление на 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02651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AE2CB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B58C4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393AE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B8130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432A7D" w14:textId="6C489CF4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2700" w14:textId="797C2277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3BBF2DC" w14:textId="0CE2ED2E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 </w:t>
            </w:r>
          </w:p>
          <w:p w14:paraId="7D96B3AB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88A6055" w14:textId="77777777" w:rsidTr="008B1FB6">
        <w:trPr>
          <w:trHeight w:hRule="exact" w:val="140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8DA0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E254" w14:textId="77777777" w:rsidR="0089739C" w:rsidRPr="00DE03B0" w:rsidRDefault="0089739C" w:rsidP="0015661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текстовой задачей: планирование хода решения задач, решение арифметическим способом</w:t>
            </w:r>
          </w:p>
          <w:p w14:paraId="69B49AFD" w14:textId="77777777" w:rsidR="0089739C" w:rsidRPr="00DE03B0" w:rsidRDefault="0089739C" w:rsidP="004275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ABA18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210EC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FFE49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0AF41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05CDC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A492CD" w14:textId="573F2FF2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BA4D" w14:textId="1D19FA50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FADD194" w14:textId="60BE85A5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4343BBD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3FCAB26" w14:textId="77777777" w:rsidTr="008B1FB6">
        <w:trPr>
          <w:trHeight w:hRule="exact" w:val="120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50F5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83B2" w14:textId="77777777" w:rsidR="0089739C" w:rsidRPr="00DE03B0" w:rsidRDefault="0089739C" w:rsidP="0015661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числа 9 и на 9. Деление на 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D2273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F66F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F40F2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B449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DD99DE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A80173" w14:textId="77777777" w:rsidR="00F164A1" w:rsidRDefault="0089739C" w:rsidP="00F16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4C3CC93D" w14:textId="4C4C70AB" w:rsidR="0089739C" w:rsidRPr="00DE03B0" w:rsidRDefault="0089739C" w:rsidP="00F16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="00F164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84B6" w14:textId="5000DD76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0D05CFF" w14:textId="345BC83A" w:rsidR="0089739C" w:rsidRPr="00DE03B0" w:rsidRDefault="0089739C" w:rsidP="003750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F82B23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F0F116D" w14:textId="77777777" w:rsidTr="008B1FB6">
        <w:trPr>
          <w:trHeight w:hRule="exact" w:val="142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9452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B426" w14:textId="77777777" w:rsidR="0089739C" w:rsidRPr="00DE03B0" w:rsidRDefault="0089739C" w:rsidP="00734F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Единица площади – квадратный дециметр. Решение геометрических задач</w:t>
            </w:r>
          </w:p>
          <w:p w14:paraId="3E281602" w14:textId="77777777" w:rsidR="0089739C" w:rsidRPr="00DE03B0" w:rsidRDefault="0089739C" w:rsidP="00734F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11C7A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E2E51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3A389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756488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8583C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3B8DF1" w14:textId="6DDC20B5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D86C" w14:textId="35CC35DF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5874657" w14:textId="2AAA2045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569EA439" w14:textId="5C51BB43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50B7DE80" w14:textId="77777777" w:rsidTr="008B1FB6">
        <w:trPr>
          <w:trHeight w:hRule="exact" w:val="395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3999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627E" w14:textId="77777777" w:rsidR="0089739C" w:rsidRPr="00DE03B0" w:rsidRDefault="0089739C" w:rsidP="00A641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Сводная таблица умножения. </w:t>
            </w:r>
          </w:p>
          <w:p w14:paraId="560179A7" w14:textId="77777777" w:rsidR="0089739C" w:rsidRPr="00DE03B0" w:rsidRDefault="0089739C" w:rsidP="00A641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Математическая информация. Таблицы сложения и умножения: заполнение на основе результатов счёта</w:t>
            </w:r>
          </w:p>
          <w:p w14:paraId="11A4DB81" w14:textId="77777777" w:rsidR="0089739C" w:rsidRPr="00DE03B0" w:rsidRDefault="0089739C" w:rsidP="007F0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5A38D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04133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20770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541939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79DFF1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A8F9F4" w14:textId="33491B12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39B2" w14:textId="6EABD220" w:rsidR="0089739C" w:rsidRPr="00DE03B0" w:rsidRDefault="0089739C" w:rsidP="00A641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5448A0A" w14:textId="4A2B12DA" w:rsidR="0089739C" w:rsidRPr="00DE03B0" w:rsidRDefault="0089739C" w:rsidP="00A641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</w:t>
            </w:r>
            <w:r w:rsidR="00A641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рольная работа;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работа; Тестирование;Самооценк</w:t>
            </w:r>
            <w:r w:rsidR="00A641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 с </w:t>
            </w:r>
            <w:r w:rsidR="00A641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6E5868C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0C400DC2" w14:textId="77777777" w:rsidTr="008B1FB6">
        <w:trPr>
          <w:trHeight w:hRule="exact" w:val="225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B070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8DA7" w14:textId="77777777" w:rsidR="0089739C" w:rsidRPr="00DE03B0" w:rsidRDefault="0089739C" w:rsidP="00CD41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Математическая информация. Таблицы сложения и умножения: заполнение на основе результатов счёта</w:t>
            </w:r>
          </w:p>
          <w:p w14:paraId="76C73F1E" w14:textId="77777777" w:rsidR="0089739C" w:rsidRPr="00DE03B0" w:rsidRDefault="0089739C" w:rsidP="007F0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D610D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11300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2DAB1" w14:textId="3DA9B738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C7D29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A9D0E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0E13CE" w14:textId="3CE4E0E5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837A" w14:textId="5FF4E7A5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;  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653A64F6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88CEDC1" w14:textId="77777777" w:rsidTr="008B1FB6">
        <w:trPr>
          <w:trHeight w:hRule="exact" w:val="12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7D88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8AC5" w14:textId="77777777" w:rsidR="0089739C" w:rsidRPr="00DE03B0" w:rsidRDefault="0089739C" w:rsidP="007F0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неизвестное третье слагаемое.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08288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C6283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C23E3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79B5A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496D0E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D21DC3" w14:textId="61F4A29D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9A70" w14:textId="0B174581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28F9BE5" w14:textId="73B1C96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2E3B6B3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2EAD6854" w14:textId="77777777" w:rsidTr="008B1FB6">
        <w:trPr>
          <w:trHeight w:hRule="exact" w:val="255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D79D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54FC" w14:textId="77777777" w:rsidR="0089739C" w:rsidRPr="00DE03B0" w:rsidRDefault="0089739C" w:rsidP="00734F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Единица площади – квадратный метр. Нахождение площади прямоугольника разными способами.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6352B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28292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7ED9D" w14:textId="32E1D5B9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B359F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7EA5F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E97ADA" w14:textId="416D18A9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A641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  <w:r w:rsidRPr="002E3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8B1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5465" w14:textId="482CBA0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14:paraId="17999D40" w14:textId="0AA87999" w:rsidR="0089739C" w:rsidRPr="00DE03B0" w:rsidRDefault="0089739C" w:rsidP="005D18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Самооценка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 «Оценочного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118ECF2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6B5BE06" w14:textId="77777777" w:rsidTr="008B1FB6">
        <w:trPr>
          <w:trHeight w:hRule="exact" w:val="111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2699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8B61" w14:textId="77777777" w:rsidR="0089739C" w:rsidRPr="00DE03B0" w:rsidRDefault="0089739C" w:rsidP="006B4C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Переместительное свойство сложения, умножения при вычислениях.</w:t>
            </w:r>
          </w:p>
          <w:p w14:paraId="0318F33D" w14:textId="77777777" w:rsidR="0089739C" w:rsidRPr="00DE03B0" w:rsidRDefault="0089739C" w:rsidP="00734F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82D52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F8B8A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91B81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70ECB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2A849B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65CEC9" w14:textId="6A843B3C" w:rsidR="0089739C" w:rsidRPr="00DE03B0" w:rsidRDefault="008B1F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72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8DCA" w14:textId="6345D0BD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49C164E" w14:textId="5BE90929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2F35316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60254945" w14:textId="77777777" w:rsidTr="008B1FB6">
        <w:trPr>
          <w:trHeight w:hRule="exact" w:val="202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B217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E1E3" w14:textId="77777777" w:rsidR="0089739C" w:rsidRPr="00DE03B0" w:rsidRDefault="0089739C" w:rsidP="007F0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«Странички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1B0E2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BABC4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933A0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E6E8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F97C68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34764D" w14:textId="584538B5" w:rsidR="0089739C" w:rsidRPr="00DE03B0" w:rsidRDefault="008B1F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79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155A" w14:textId="473D923A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Тестирование;Самооценк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19C2C5A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6B0CDC0" w14:textId="77777777" w:rsidTr="008B1FB6">
        <w:trPr>
          <w:trHeight w:hRule="exact" w:val="141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BF59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86A8" w14:textId="0284024D" w:rsidR="0089739C" w:rsidRPr="00DE03B0" w:rsidRDefault="0089739C" w:rsidP="008727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на 1 и на 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7C641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D82AE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B2999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B7AAF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AE599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3315F8" w14:textId="62262A3A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</w:t>
            </w:r>
            <w:r w:rsidR="008B1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83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8B1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F0F1" w14:textId="03E98229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C16A60F" w14:textId="49067A2D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6A27DF5C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1187CD8" w14:textId="77777777" w:rsidTr="008B1FB6">
        <w:trPr>
          <w:trHeight w:hRule="exact" w:val="141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05DC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8ADB" w14:textId="77777777" w:rsidR="0089739C" w:rsidRPr="00DE03B0" w:rsidRDefault="0089739C" w:rsidP="007E12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Действия с числами 0 и 1. Деление вида </w:t>
            </w:r>
            <w:proofErr w:type="gramStart"/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:</w:t>
            </w:r>
            <w:proofErr w:type="gramEnd"/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а, 0 : а.</w:t>
            </w:r>
          </w:p>
          <w:p w14:paraId="40D6EDC4" w14:textId="77777777" w:rsidR="0089739C" w:rsidRPr="00DE03B0" w:rsidRDefault="0089739C" w:rsidP="007F0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C5BF0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FB099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6B013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CDC89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F6C2A5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49326B" w14:textId="77777777" w:rsidR="008B1FB6" w:rsidRDefault="0089739C" w:rsidP="008B1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8B1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32FC0AF0" w14:textId="0020145B" w:rsidR="0089739C" w:rsidRPr="00DE03B0" w:rsidRDefault="0089739C" w:rsidP="008B1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="008B1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6(2)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876F" w14:textId="2CE0467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6B1BB11" w14:textId="37CE2FAF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794C362" w14:textId="67064815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0DFA712" w14:textId="77777777" w:rsidTr="008B1FB6">
        <w:trPr>
          <w:trHeight w:hRule="exact" w:val="141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0FB6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7729" w14:textId="77777777" w:rsidR="0089739C" w:rsidRPr="00DE03B0" w:rsidRDefault="0089739C" w:rsidP="007E12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D2E29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096F4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BC560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3FD4F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322448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CFB980" w14:textId="27AD4340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A7FC" w14:textId="19ACD763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763F3F5" w14:textId="672BF510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61D91AA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0655338D" w14:textId="77777777" w:rsidTr="008B1FB6">
        <w:trPr>
          <w:trHeight w:hRule="exact" w:val="212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3ECB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91C" w14:textId="77777777" w:rsidR="0089739C" w:rsidRPr="00DE03B0" w:rsidRDefault="0089739C" w:rsidP="007E12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D984A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7FC70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C3F50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5A5D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3F368A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B1C86" w14:textId="40561651" w:rsidR="0089739C" w:rsidRPr="00DE03B0" w:rsidRDefault="006B0B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89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457E" w14:textId="74281CC4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Тестирование;Самооценка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использованием«Оценочног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43574740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7F9A1F0" w14:textId="77777777" w:rsidTr="008B1FB6">
        <w:trPr>
          <w:trHeight w:hRule="exact" w:val="99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5EC6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8E65" w14:textId="261EE6A0" w:rsidR="0089739C" w:rsidRPr="00DE03B0" w:rsidRDefault="0089739C" w:rsidP="007E126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2</w:t>
            </w: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«Талица умножения и деления. Решение задач».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2A8EF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7B669" w14:textId="7D0F71AD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DAEF7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AE04E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14E4D2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B7F4B5" w14:textId="7242598F" w:rsidR="0089739C" w:rsidRPr="00DE03B0" w:rsidRDefault="006B0B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A623" w14:textId="39DE2180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9FE330E" w14:textId="75E7825E" w:rsidR="0089739C" w:rsidRPr="00DE03B0" w:rsidRDefault="0089739C" w:rsidP="0082348B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9739C" w:rsidRPr="00DE03B0" w14:paraId="5C3F27D0" w14:textId="77777777" w:rsidTr="008B1FB6">
        <w:trPr>
          <w:trHeight w:hRule="exact" w:val="154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45C9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7B65" w14:textId="41E47CDF" w:rsidR="0089739C" w:rsidRPr="00DE03B0" w:rsidRDefault="0089739C" w:rsidP="004038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проверочной работы. 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Сочетательное свойство сложения, умножения при вычислениях</w:t>
            </w:r>
          </w:p>
          <w:p w14:paraId="65FCC36E" w14:textId="77777777" w:rsidR="0089739C" w:rsidRPr="00DE03B0" w:rsidRDefault="0089739C" w:rsidP="00E17F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248F9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65586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B99B8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A50FD8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9DE35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E36F3B" w14:textId="28CA228B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3EB2" w14:textId="401E850F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95DBD97" w14:textId="77777777" w:rsidR="0089739C" w:rsidRPr="00DE03B0" w:rsidRDefault="0089739C" w:rsidP="0082348B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14E66A7" w14:textId="77777777" w:rsidTr="008B1FB6">
        <w:trPr>
          <w:trHeight w:hRule="exact" w:val="127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4E38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BD9F" w14:textId="77777777" w:rsidR="0089739C" w:rsidRPr="00DE03B0" w:rsidRDefault="0089739C" w:rsidP="000027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Доли величины (половина, четверть) и их использование при решении задач.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7393A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B5650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B18CD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32CDD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8C1A3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3013AB" w14:textId="10CE5868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478D" w14:textId="4D9CF35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1C00577" w14:textId="08A4507C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3F0D038F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41E5122" w14:textId="77777777" w:rsidTr="008B1FB6">
        <w:trPr>
          <w:trHeight w:hRule="exact" w:val="169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0F79" w14:textId="77777777" w:rsidR="0089739C" w:rsidRPr="00DE03B0" w:rsidRDefault="0089739C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8A13" w14:textId="77777777" w:rsidR="0089739C" w:rsidRPr="00DE03B0" w:rsidRDefault="0089739C" w:rsidP="000027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Текстовые задачи. Доля величины: половина, четверть в практической ситуации; сравнение долей одной величины.</w:t>
            </w:r>
          </w:p>
          <w:p w14:paraId="3990AAB5" w14:textId="77777777" w:rsidR="0089739C" w:rsidRPr="00DE03B0" w:rsidRDefault="0089739C" w:rsidP="004309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DF1B73E" w14:textId="77777777" w:rsidR="0089739C" w:rsidRPr="00DE03B0" w:rsidRDefault="0089739C" w:rsidP="007E12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FCF64" w14:textId="77777777" w:rsidR="0089739C" w:rsidRPr="00DE03B0" w:rsidRDefault="0089739C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41190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279CF" w14:textId="77777777" w:rsidR="0089739C" w:rsidRPr="00DE03B0" w:rsidRDefault="0089739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7D264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007153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999E6D" w14:textId="248384CA" w:rsidR="0089739C" w:rsidRPr="00DE03B0" w:rsidRDefault="006B0B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95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9F50" w14:textId="602B84FC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652AE48" w14:textId="1C26DDD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CF4E17D" w14:textId="72A9F6DE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E0F1827" w14:textId="77777777" w:rsidR="0089739C" w:rsidRPr="00DE03B0" w:rsidRDefault="008973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ED7FAAD" w14:textId="77777777" w:rsidTr="008B1FB6">
        <w:trPr>
          <w:trHeight w:hRule="exact" w:val="142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4B55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EEB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нахождение доли от целого и целого от его доли.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4DA5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859D4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ACBEA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0DCF2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36AA2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BE5CEA" w14:textId="035727D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5061" w14:textId="7B50399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C4109DC" w14:textId="1A3A8FB9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DD13B2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6B57408" w14:textId="77777777" w:rsidTr="008B1FB6">
        <w:trPr>
          <w:trHeight w:hRule="exact" w:val="141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83B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8DD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 (единица времени — секунда); установление отношения «быстрее/медленнее на/в»</w:t>
            </w:r>
          </w:p>
          <w:p w14:paraId="5BCA8DD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FBE0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90AD9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2028C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E874E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1240A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4B234" w14:textId="1E1C19E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01C8" w14:textId="2F74D1E3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A719199" w14:textId="7E9B5EE0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35DA673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26B6EA7" w14:textId="77777777" w:rsidTr="008B1FB6">
        <w:trPr>
          <w:trHeight w:hRule="exact" w:val="169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175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6CE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Соотношение «начало, окончание, продолжительность события» в практической ситуации</w:t>
            </w:r>
          </w:p>
          <w:p w14:paraId="79B39CE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7329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CC19F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CA07D" w14:textId="3F573412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5D04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10570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78CF1E" w14:textId="2B8A2321" w:rsidR="0089739C" w:rsidRPr="00DE03B0" w:rsidRDefault="006B0B63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100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4CA3" w14:textId="3D6BE68F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92D0DBA" w14:textId="0FDE63FB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2054DB3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47AF5E22" w14:textId="77777777" w:rsidTr="008B1FB6">
        <w:trPr>
          <w:trHeight w:hRule="exact" w:val="256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DF0D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BC3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  <w:p w14:paraId="17B6FA5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F1D2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DF51A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0A60F" w14:textId="60F93F85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F6F7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B2F28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7BD084" w14:textId="57654C06" w:rsidR="0089739C" w:rsidRPr="00DE03B0" w:rsidRDefault="006B0B63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104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2702" w14:textId="1C1DCA59" w:rsidR="0089739C" w:rsidRPr="00DE03B0" w:rsidRDefault="0089739C" w:rsidP="005D1843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 Самооценка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 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3F24258A" w14:textId="269F70A5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C3A57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2A14B1B" w14:textId="77777777" w:rsidTr="008B1FB6">
        <w:trPr>
          <w:trHeight w:hRule="exact" w:val="112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1605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853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понимание зависимостей (расчёт времени)</w:t>
            </w:r>
          </w:p>
          <w:p w14:paraId="622BB98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8E6A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66001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DC215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DB708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D8B3E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3687FB" w14:textId="775B3F4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6B0B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FEAA" w14:textId="2796AB4E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8D64D11" w14:textId="206D7F9F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779B1A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E5BB094" w14:textId="77777777" w:rsidTr="008B1FB6">
        <w:trPr>
          <w:trHeight w:hRule="exact" w:val="142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12D1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A4C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Приёмы умножения и деления для случаев вида </w:t>
            </w:r>
          </w:p>
          <w:p w14:paraId="1FC66F3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30 ∙ 2, 2 ∙ 30, </w:t>
            </w:r>
            <w:proofErr w:type="gramStart"/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 :</w:t>
            </w:r>
            <w:proofErr w:type="gramEnd"/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</w:p>
          <w:p w14:paraId="1AA6129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3CA6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96F4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3D7B2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56A55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F02BC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F399F" w14:textId="389E6BB5" w:rsidR="0089739C" w:rsidRPr="00DE03B0" w:rsidRDefault="009873D7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4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6FE1" w14:textId="0360ABE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F732C69" w14:textId="452FED9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26113CF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A6B2578" w14:textId="77777777" w:rsidTr="008B1FB6">
        <w:trPr>
          <w:trHeight w:hRule="exact" w:val="141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2577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F7E8" w14:textId="7B05ED08" w:rsidR="0089739C" w:rsidRPr="00DE03B0" w:rsidRDefault="009873D7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Приём деления для случаев вида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89739C"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:</w:t>
            </w:r>
            <w:proofErr w:type="gramEnd"/>
            <w:r w:rsidR="0089739C"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</w:p>
          <w:p w14:paraId="7E3A698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F4F9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CDFF57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9AD7C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131B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C5CB1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57A149" w14:textId="3648F4C9" w:rsidR="0089739C" w:rsidRPr="00DE03B0" w:rsidRDefault="009873D7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5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C2B1" w14:textId="7513F2D4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770F489" w14:textId="08DBC259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77ACC76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207A373" w14:textId="77777777" w:rsidTr="008B1FB6">
        <w:trPr>
          <w:trHeight w:hRule="exact" w:val="141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3F17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2EA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суммы на число.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  <w:t xml:space="preserve">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943B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89FE6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B064E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7DD0A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220CA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2B4AE4" w14:textId="2600ED8C" w:rsidR="0089739C" w:rsidRPr="00DE03B0" w:rsidRDefault="0004774F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87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0EB6" w14:textId="749A869E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DBFD202" w14:textId="569FF18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  </w:t>
            </w:r>
          </w:p>
          <w:p w14:paraId="4FBB5DB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1469E7CF" w14:textId="77777777" w:rsidTr="008B1FB6">
        <w:trPr>
          <w:trHeight w:hRule="exact" w:val="141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6EC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E01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 умножения для случаев вида 23 ∙ 4, 4 ∙ 23. Решение задач.</w:t>
            </w:r>
          </w:p>
          <w:p w14:paraId="3535F91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highlight w:val="gree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1072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C0DF4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018B1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009F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7EFDB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DBB446" w14:textId="233B611C" w:rsidR="0089739C" w:rsidRPr="00DE03B0" w:rsidRDefault="0004774F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8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7D4F" w14:textId="06CF0ABD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C1BE65D" w14:textId="7777777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работа; </w:t>
            </w:r>
          </w:p>
          <w:p w14:paraId="45614D23" w14:textId="7777777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работа; Тестирование;Самооценка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5E9BA73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55DEA771" w14:textId="77777777" w:rsidTr="008B1FB6">
        <w:trPr>
          <w:trHeight w:hRule="exact" w:val="22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9DFB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7F5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5590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4C693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299E5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B6AB4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47D37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337CB0" w14:textId="5468AA9C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0477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0477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11C5" w14:textId="1837B8FA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     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использованием«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77D5886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B10576A" w14:textId="77777777" w:rsidTr="008B1FB6">
        <w:trPr>
          <w:trHeight w:hRule="exact" w:val="141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7397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440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суммы на число.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B375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65E3D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A4A5E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43A37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75B8D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1392E9" w14:textId="532D852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921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921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9EEB" w14:textId="3BBE7ECF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2EFBD87" w14:textId="6A353275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67E298E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478569F2" w14:textId="77777777" w:rsidTr="008B1FB6">
        <w:trPr>
          <w:trHeight w:hRule="exact" w:val="139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6FA0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192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двузначного числа на однозначное. Связь между числами при делении.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3BB3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163ED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3511D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1BB37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5A6EA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6D80B7" w14:textId="146F53B4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9506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9506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9BB8" w14:textId="00DFD7FC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1C0DF2E" w14:textId="45E4170C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22C054E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4B4D470F" w14:textId="77777777" w:rsidTr="008B1FB6">
        <w:trPr>
          <w:trHeight w:hRule="exact" w:val="143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4ED1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82F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деления умножением.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70BC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CC205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BE7BE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86717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072DD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5AC231" w14:textId="62769390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A48E" w14:textId="5CF50F59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7C089E5" w14:textId="096DAEAB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5CBC9FD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3D5FEB6" w14:textId="77777777" w:rsidTr="008B1FB6">
        <w:trPr>
          <w:trHeight w:hRule="exact" w:val="141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49F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605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деления для случаев вида 87 : 29, 66 : 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1992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CD40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ADB8D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859F1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20509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F7C7C3" w14:textId="2148C2A1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9506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ECE1" w14:textId="18A7F1E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8D78BC0" w14:textId="57A6AFFA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0636152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5EBA79D0" w14:textId="77777777" w:rsidTr="008B1FB6">
        <w:trPr>
          <w:trHeight w:hRule="exact" w:val="142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76E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DC7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умножения делением.</w:t>
            </w:r>
          </w:p>
          <w:p w14:paraId="3E7FF68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16F3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4401C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C55AD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3FB01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ED714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B82177" w14:textId="5BA70958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9506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9506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CE21" w14:textId="682A16C3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контроль; </w:t>
            </w:r>
          </w:p>
        </w:tc>
      </w:tr>
      <w:tr w:rsidR="0089739C" w:rsidRPr="00DE03B0" w14:paraId="1A2E62EB" w14:textId="77777777" w:rsidTr="008B1FB6">
        <w:trPr>
          <w:trHeight w:hRule="exact" w:val="141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18C0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3EB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нахождение четвертого пропорционального.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CB87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D79BC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3E64E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67235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98F8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347C0B" w14:textId="50FE5194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728B" w14:textId="5D08230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0C394BF" w14:textId="2FDB40A7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89739C" w:rsidRPr="000957BA" w14:paraId="7EA802CC" w14:textId="77777777" w:rsidTr="008B1FB6">
        <w:trPr>
          <w:trHeight w:hRule="exact" w:val="129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8AD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402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уравнений с неизвестным множителем.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6278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6778E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56E8F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1F33F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9BED8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F46BFA" w14:textId="70A1C42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BC9D" w14:textId="1E82333D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EB1C541" w14:textId="5FD34075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1219B10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4D8950A" w14:textId="77777777" w:rsidTr="008B1FB6">
        <w:trPr>
          <w:trHeight w:hRule="exact" w:val="139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35FD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D15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уравнений с неизвестным делимым и неизвестным делителем.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3242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E46A2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86841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24505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36839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B151A8" w14:textId="09F083DC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42C2" w14:textId="08FBCB42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C2A10F0" w14:textId="77777777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54EB9514" w14:textId="77777777" w:rsidTr="008B1FB6">
        <w:trPr>
          <w:trHeight w:hRule="exact" w:val="227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6FE7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F7D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8B85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5DB3F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8C558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7A96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57622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8936BB" w14:textId="4ADC88CA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E32A" w14:textId="606689C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Тестирование;Самооценка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 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48BB4FA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7DE3928" w14:textId="77777777" w:rsidTr="008B1FB6">
        <w:trPr>
          <w:trHeight w:hRule="exact" w:val="85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112E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07A7" w14:textId="33FA51BD" w:rsidR="0089739C" w:rsidRPr="00DE03B0" w:rsidRDefault="0089739C" w:rsidP="006D118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«Решение уравнений»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D418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87453" w14:textId="251E8C64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34D53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A335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E0DE0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255E8D" w14:textId="097892D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A17E" w14:textId="16B6F6C3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F4259A1" w14:textId="0A6F17A1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28E016F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41F7D8C1" w14:textId="77777777" w:rsidTr="008B1FB6">
        <w:trPr>
          <w:trHeight w:hRule="exact" w:val="141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802E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5DF2" w14:textId="6257017E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с остатком.</w:t>
            </w:r>
          </w:p>
          <w:p w14:paraId="29B5E2B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712C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7E151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B9A6B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5FEB5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DD816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5D97A4" w14:textId="0674EAA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5EB1" w14:textId="06638E7A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4BE60AD" w14:textId="7777777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работа; </w:t>
            </w:r>
          </w:p>
          <w:p w14:paraId="368FA56A" w14:textId="7777777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работа; Тестирование;Самооценка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22D434B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AC99B8B" w14:textId="77777777" w:rsidTr="008B1FB6">
        <w:trPr>
          <w:trHeight w:hRule="exact" w:val="12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306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42B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Приемы нахождения частного и остатка.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0773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B5CAA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EC92F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A911B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49A01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BA9138" w14:textId="3925096E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A1CF" w14:textId="02DE2192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918E302" w14:textId="64E59F77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89739C" w:rsidRPr="00DE03B0" w14:paraId="3E09ADD2" w14:textId="77777777" w:rsidTr="008B1FB6">
        <w:trPr>
          <w:trHeight w:hRule="exact" w:val="142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F8D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25A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понимание смысла арифметического действия деление с остатком.</w:t>
            </w:r>
          </w:p>
          <w:p w14:paraId="00AD21F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C921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E41C5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-25" w:firstLine="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E02BD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BD87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F0334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69C3CE" w14:textId="6C5CD72B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7F05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FF7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E71D" w14:textId="1194BED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79D065B" w14:textId="77777777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1B12086E" w14:textId="77777777" w:rsidTr="008B1FB6">
        <w:trPr>
          <w:trHeight w:hRule="exact" w:val="141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2630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AB3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меньшего числа на большее.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37A0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C2DF1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B2527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8D489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D90BD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361BDE" w14:textId="5A6EE5B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FF7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FF7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AE27" w14:textId="4F9E0BC3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932A489" w14:textId="379AD341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2827D48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3F1BE85" w14:textId="77777777" w:rsidTr="008B1FB6">
        <w:trPr>
          <w:trHeight w:hRule="exact" w:val="141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2A52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54C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деления с остатком.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EE04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E23E3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3821F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43DB1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39B8F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25F173" w14:textId="6893C75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FF7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FF7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CFEB" w14:textId="2C9646C6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239F17A" w14:textId="15AB894E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89739C" w:rsidRPr="00DE03B0" w14:paraId="137989C4" w14:textId="77777777" w:rsidTr="008B1FB6">
        <w:trPr>
          <w:trHeight w:hRule="exact" w:val="141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CF0E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24A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4E8F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A44D1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ECDC8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A952E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F79E2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06421B" w14:textId="33CD0E02" w:rsidR="0089739C" w:rsidRPr="00DE03B0" w:rsidRDefault="00FF7F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33</w:t>
            </w:r>
            <w:r w:rsidR="0089739C"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AC01" w14:textId="18940811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89739C" w:rsidRPr="00DE03B0" w14:paraId="747F190F" w14:textId="77777777" w:rsidTr="008B1FB6">
        <w:trPr>
          <w:trHeight w:hRule="exact" w:val="12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F12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53E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Задачи-расчёты. Оценка реалистичности ответа, проверка вычислений</w:t>
            </w:r>
          </w:p>
          <w:p w14:paraId="4465FD5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3E70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24F14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0AF2C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9CFD0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52A6E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88BC54" w14:textId="65925481" w:rsidR="0089739C" w:rsidRPr="00DE03B0" w:rsidRDefault="0089739C" w:rsidP="008E31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8E31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36-37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D731" w14:textId="30228D05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8FFDD0B" w14:textId="3A4D7557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  <w:p w14:paraId="68A3F1C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3FEDB1CC" w14:textId="77777777" w:rsidTr="008B1FB6">
        <w:trPr>
          <w:trHeight w:hRule="exact" w:val="199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5660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798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1923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3634F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595EF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E5A93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D0CEF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CA7C91" w14:textId="49173F55" w:rsidR="0089739C" w:rsidRPr="00DE03B0" w:rsidRDefault="008E3193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6BE9" w14:textId="68CF81E2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Тестирование;Самооценк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листа»;</w:t>
            </w:r>
          </w:p>
          <w:p w14:paraId="4098C5E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5D9C0E55" w14:textId="77777777" w:rsidTr="008B1FB6">
        <w:trPr>
          <w:trHeight w:hRule="exact" w:val="84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A86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088" w14:textId="02833788" w:rsidR="0089739C" w:rsidRPr="00DE03B0" w:rsidRDefault="0089739C" w:rsidP="006D118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  <w:r w:rsidRPr="00DE0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«Деление с остатком».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EC0D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87389" w14:textId="1FFC8BCE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52589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DDFA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CA7EC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F2082" w14:textId="1BE57DEB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8E31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86B6" w14:textId="58430762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B39A5D8" w14:textId="77777777" w:rsidR="0089739C" w:rsidRPr="00DE03B0" w:rsidRDefault="0089739C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AEF3FE4" w14:textId="77777777" w:rsidTr="008B1FB6">
        <w:trPr>
          <w:trHeight w:hRule="exact" w:val="99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EBBEE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C6643" w14:textId="4E1C5246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 в пределах 1000: чтение, запись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BF92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F45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820D4" w14:textId="46F6417A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80095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671DC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99B025" w14:textId="33C0D0C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C99AC" w14:textId="0A22F18F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163CA54" w14:textId="4DE36834" w:rsidR="0089739C" w:rsidRPr="00DE03B0" w:rsidRDefault="0089739C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  <w:p w14:paraId="78F3C591" w14:textId="4BFD7775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7C86247" w14:textId="77777777" w:rsidTr="008B1FB6">
        <w:trPr>
          <w:trHeight w:hRule="exact" w:val="11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2DD2E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BEEE6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числа в 10 раз, в 100 раз.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8C87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E7D8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376A5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2B6B6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AF9BC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2061C6" w14:textId="270EDB3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3710F" w14:textId="156A8942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F972464" w14:textId="35D77BEF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12C48253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CEC800E" w14:textId="77777777" w:rsidTr="008B1FB6">
        <w:trPr>
          <w:trHeight w:hRule="exact" w:val="127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EF323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29282" w14:textId="77777777" w:rsidR="0089739C" w:rsidRPr="00DE03B0" w:rsidRDefault="0089739C" w:rsidP="006D118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Числа в пределах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1000: представление в виде суммы разрядных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слагаемых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B446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8EE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57D26" w14:textId="1734CB8C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6ED6C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C4BE2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1F9A8B" w14:textId="0E11F1B8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9455A" w14:textId="556B4AC0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EFCC886" w14:textId="6C5E2247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70314337" w14:textId="445BFCAD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7DB1231" w14:textId="77777777" w:rsidTr="008B1FB6">
        <w:trPr>
          <w:trHeight w:hRule="exact" w:val="127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9624B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C9C7C" w14:textId="77777777" w:rsidR="0089739C" w:rsidRPr="00DE03B0" w:rsidRDefault="0089739C" w:rsidP="006D1182">
            <w:pPr>
              <w:autoSpaceDE w:val="0"/>
              <w:autoSpaceDN w:val="0"/>
              <w:spacing w:before="100" w:after="0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 в пределах 1000: сравнение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BEE3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F153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DB945" w14:textId="1D095317" w:rsidR="0089739C" w:rsidRPr="00DE03B0" w:rsidRDefault="0089739C" w:rsidP="003E7D2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196CA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74C79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A2536E" w14:textId="10607D1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FE0B5" w14:textId="0658D9A5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75D7FF1" w14:textId="67C203F0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7769FB50" w14:textId="32A594F2" w:rsidR="0089739C" w:rsidRPr="00DE03B0" w:rsidRDefault="0089739C" w:rsidP="006D1182">
            <w:pPr>
              <w:autoSpaceDE w:val="0"/>
              <w:autoSpaceDN w:val="0"/>
              <w:spacing w:before="100" w:after="0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EA75811" w14:textId="77777777" w:rsidTr="008B1FB6">
        <w:trPr>
          <w:trHeight w:hRule="exact" w:val="19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5AB7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F702E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Числа в пределах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1000: представление в виде суммы разрядных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слагаемых. Определение общего числа единиц </w:t>
            </w: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(десятков, сотен) в числе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F9C4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A5A1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EA3C1" w14:textId="09C557C6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FD11E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89011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9FD7C1" w14:textId="303FF6CD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F61EF" w14:textId="43C159D3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1C705A3" w14:textId="2859F581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D5CDD6D" w14:textId="77777777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196DFC0" w14:textId="77777777" w:rsidTr="008B1FB6">
        <w:trPr>
          <w:trHeight w:hRule="exact" w:val="141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A6A3B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A1C0C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Равенства и неравенства: чтение, составление; установление истинности (верное/неверное)</w:t>
            </w:r>
          </w:p>
          <w:p w14:paraId="5912BE31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742B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7CD1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48874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63CFE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2D897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E2764A" w14:textId="3FD0091C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D47F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CB035" w14:textId="352642EE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5720EC9" w14:textId="39B7E40C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752B1A24" w14:textId="0B301044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149C17AE" w14:textId="77777777" w:rsidTr="008B1FB6">
        <w:trPr>
          <w:trHeight w:hRule="exact" w:val="113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28836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7A0D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716E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7192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DAB16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095FB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5D8D6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6D984" w14:textId="5EB540C3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E15C1" w14:textId="6445BD95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DE8B18C" w14:textId="1DDB48F9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25AA62C6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E550527" w14:textId="77777777" w:rsidTr="008B1FB6">
        <w:trPr>
          <w:trHeight w:hRule="exact" w:val="184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52835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435B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Единица массы — грамм; соотношение между килограммом и граммом; отношение «тяжелее/легче на/в»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8EC8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7A5A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BD07D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7A21C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E0CBB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410BB8" w14:textId="273FD124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15211" w14:textId="4C33FB6B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контроль;   </w:t>
            </w:r>
          </w:p>
          <w:p w14:paraId="7D6F9FDE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B9EBECD" w14:textId="77777777" w:rsidTr="008B1FB6">
        <w:trPr>
          <w:trHeight w:hRule="exact" w:val="112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38C99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5A4D9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Однородные величины: сложение и вычитание</w:t>
            </w:r>
          </w:p>
          <w:p w14:paraId="2431D573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6749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3C09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F29E2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36873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3F85A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245613" w14:textId="753F4F9E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649F0" w14:textId="7074DBE2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AEA522E" w14:textId="7D38DF63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5EEE00BA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06191937" w14:textId="77777777" w:rsidTr="008B1FB6">
        <w:trPr>
          <w:trHeight w:hRule="exact" w:val="172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AB981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B6D97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830F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C52C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028E2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9D2D5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D4C96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FCB364" w14:textId="26C7FEB6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8614" w14:textId="692A4096" w:rsidR="0089739C" w:rsidRPr="00DE03B0" w:rsidRDefault="0089739C" w:rsidP="003E7D2C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Тестирование; 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5BE1F24B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C2E0E50" w14:textId="77777777" w:rsidTr="008B1FB6">
        <w:trPr>
          <w:trHeight w:hRule="exact" w:val="114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91106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ED5F2" w14:textId="518EE49D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3</w:t>
            </w: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 «Нумерация в пределах 1000»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2525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CF07A" w14:textId="4FBDF520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2463F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ADB52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57BD7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11931D" w14:textId="61834DC1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D81DC" w14:textId="65289CBB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32BB189" w14:textId="420FC2C9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0E469BBB" w14:textId="5A5EDB60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0C0A8F74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4AC5B86D" w14:textId="77777777" w:rsidTr="008B1FB6">
        <w:trPr>
          <w:trHeight w:hRule="exact" w:val="128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7DD3D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F669F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 проверочной работы. Приемы устных вычислений..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0A61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0D9B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DD42A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914B6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A1DB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31591D" w14:textId="2D9530DE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108EF" w14:textId="1DA39900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16D918D" w14:textId="3A25C730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7406FA85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5BF4CAD4" w14:textId="77777777" w:rsidTr="008B1FB6">
        <w:trPr>
          <w:trHeight w:hRule="exact" w:val="127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10E0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419FB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Решение задач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57A3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D72A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3799B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4D177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99FAB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E9BE52" w14:textId="008755F6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59F11" w14:textId="49CFAB41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D37AEB5" w14:textId="6215DD42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 </w:t>
            </w:r>
          </w:p>
          <w:p w14:paraId="6289CFC6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4999C4DC" w14:textId="77777777" w:rsidTr="008B1FB6">
        <w:trPr>
          <w:trHeight w:hRule="exact" w:val="11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60713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1A387F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Приемы устных вычислений вида: 450+30, 620-200.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63CC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558B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8F21D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5D44F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BEDF4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AAE9CA" w14:textId="40DC5844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62B53" w14:textId="66807F92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DB007C0" w14:textId="3CB28CD8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1D2C5A88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8554C03" w14:textId="77777777" w:rsidTr="008B1FB6">
        <w:trPr>
          <w:trHeight w:hRule="exact" w:val="113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2014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76345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Приемы устных вычислений вида: 470+80, 560-90.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8388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DE43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9FDC2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A8D02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2DA37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91DBC6" w14:textId="1843499E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60A72" w14:textId="7FEE286D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BE70557" w14:textId="429CFCE8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14:paraId="1045FF06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79FAEA2" w14:textId="77777777" w:rsidTr="008B1FB6">
        <w:trPr>
          <w:trHeight w:hRule="exact" w:val="127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21031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4005F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устных вычислений вида: 260+310, 670-140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EE47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EE28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4105B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54545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DE2CA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624AB" w14:textId="0EC04FA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4A190" w14:textId="76688368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F3C27F0" w14:textId="5FC2D3DC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</w:p>
          <w:p w14:paraId="0E33786D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06D1897" w14:textId="77777777" w:rsidTr="008B1FB6">
        <w:trPr>
          <w:trHeight w:hRule="exact" w:val="155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B702A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AEA01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письменных вычислений. Алгоритм письменного сложения трехзначных чисел.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FEDD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379B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22971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6CAF7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00D78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66DBB5" w14:textId="13A25FD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4DEBC" w14:textId="078DA7B1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E717CC8" w14:textId="72CB6FD0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509432C9" w14:textId="77777777" w:rsidR="0089739C" w:rsidRPr="00DE03B0" w:rsidRDefault="0089739C" w:rsidP="003E7D2C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0DC567B" w14:textId="77777777" w:rsidTr="008B1FB6">
        <w:trPr>
          <w:trHeight w:hRule="exact" w:val="127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554F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6AC96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Алгоритм письменного вычитания трехзначных чисел.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7DE1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106C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CFC7F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FF5A9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80F27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9E86C0" w14:textId="52B678AB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22075" w14:textId="7A8F2580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48303B11" w14:textId="56C990F4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  <w:p w14:paraId="6F4262FC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483BD088" w14:textId="77777777" w:rsidTr="008B1FB6">
        <w:trPr>
          <w:trHeight w:hRule="exact" w:val="112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E8D1D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888F8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Закрепление. Решение задач.</w:t>
            </w:r>
          </w:p>
          <w:p w14:paraId="459B809D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1DDE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9C83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2F146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BED79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1F78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57347" w14:textId="4350EB16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437F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  <w:r w:rsidRPr="00E846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6D89C" w14:textId="6E12A589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09759BEB" w14:textId="41D224B3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</w:p>
          <w:p w14:paraId="6E623298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02B8BCA" w14:textId="77777777" w:rsidTr="00437FEF">
        <w:trPr>
          <w:trHeight w:hRule="exact" w:val="114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BBDC2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B98D6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информацией: дополнение чертежа данными.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3300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6076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70796" w14:textId="0CE7E9E3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AAC10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13388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A05FBB" w14:textId="1018BF90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B45B3" w14:textId="66A6CA00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работа;   </w:t>
            </w:r>
          </w:p>
          <w:p w14:paraId="28BD45CD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3CD84B41" w14:textId="77777777" w:rsidTr="00437FEF">
        <w:trPr>
          <w:trHeight w:hRule="exact" w:val="169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E6E5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F505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39AE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9905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24074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1F717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7873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E4841E" w14:textId="75DC2196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03F03" w14:textId="73214F1A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Тестирование;Самооценка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3451AFF6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3D2FB8ED" w14:textId="77777777" w:rsidTr="00437FEF">
        <w:trPr>
          <w:trHeight w:hRule="exact" w:val="142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BE31D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4BBF5" w14:textId="12DD33CB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 «Приемы письменного сложения и вычитания трехзначных чисел».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B797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FFE23" w14:textId="4571AC4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53CC2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E8D99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5CAAA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E1D2EE" w14:textId="19017AB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E0DB0" w14:textId="741B498E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A3FEA3C" w14:textId="07C71BA1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109DCB5" w14:textId="4627CA83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8F013AD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649868B1" w14:textId="77777777" w:rsidTr="00437FEF">
        <w:trPr>
          <w:trHeight w:hRule="exact" w:val="114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63735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0E7A9" w14:textId="5F9620AD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Приемы устных вычислений.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41E8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3FC9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E9ECD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7EE5C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24AA5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2A632C" w14:textId="441B048D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4EE96" w14:textId="27197857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521BA5F" w14:textId="77777777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работа; </w:t>
            </w:r>
          </w:p>
          <w:p w14:paraId="59F7AC19" w14:textId="77777777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работа; Тестирование;Самооценка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1F42E6AE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CBDEA7A" w14:textId="77777777" w:rsidTr="00437FEF">
        <w:trPr>
          <w:trHeight w:hRule="exact" w:val="114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53E95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EA80D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устных вычислений вида 180х4, 900:3.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1F75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A2E0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58F26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818A4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56768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3C8456" w14:textId="6B90EAED" w:rsidR="0089739C" w:rsidRPr="00DE03B0" w:rsidRDefault="00AB2A9F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82</w:t>
            </w:r>
            <w:r w:rsidR="0089739C"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20FE7" w14:textId="3A6747DC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29F7F7F" w14:textId="0634B7BE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50A1DD91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51D5F7D" w14:textId="77777777" w:rsidTr="00437FEF">
        <w:trPr>
          <w:trHeight w:hRule="exact" w:val="127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92C40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37CAD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устных вычислений вида 240х3, 203х4, 960:3.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2C22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E383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E7F39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939C3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219DF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F14EF" w14:textId="4A5890AA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B06A0" w14:textId="10E91609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69B20C1" w14:textId="111431CE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44DD33EA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6CB73045" w14:textId="77777777" w:rsidTr="00437FEF">
        <w:trPr>
          <w:trHeight w:hRule="exact" w:val="11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52331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3CE1E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устных вычислений вида: 100:50, 800:400.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71B0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4F35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87779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2C242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1BA97F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B759E7" w14:textId="5CF856B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48904" w14:textId="5082B71B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20935249" w14:textId="5FE18AC2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7C7341FB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47E88342" w14:textId="77777777" w:rsidTr="00437FEF">
        <w:trPr>
          <w:trHeight w:hRule="exact" w:val="127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3AB1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7A470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площади фигур, состоящих из 2-3 прямоугольников</w:t>
            </w:r>
          </w:p>
          <w:p w14:paraId="21BC4C08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DA599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6BE7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6AE6F" w14:textId="7498B380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9E96D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BD32D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34CA8E" w14:textId="5B516710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7D81C" w14:textId="41FAD11B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работа;  </w:t>
            </w:r>
          </w:p>
          <w:p w14:paraId="520C9622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8BE4855" w14:textId="77777777" w:rsidTr="00437FEF">
        <w:trPr>
          <w:trHeight w:hRule="exact" w:val="112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06886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6A596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письменного умножения в пределах 1000.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B3B3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B910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6E65F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10B2E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2B738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9F69C7" w14:textId="59578AD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A8582" w14:textId="56A4A6CA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B49B00C" w14:textId="6F8BED9F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0DAB8948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9D194F0" w14:textId="77777777" w:rsidTr="00437FEF">
        <w:trPr>
          <w:trHeight w:hRule="exact" w:val="128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988B3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DE7C2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Алгоритм письменного умножения трехзначного числа на однозначное.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0E82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7D30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679E0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DE35C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C8EB8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057BB5" w14:textId="4B84A13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36BB6" w14:textId="5987E914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501199FC" w14:textId="5D7A08CE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53C2F8DA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02BD1170" w14:textId="77777777" w:rsidTr="00437FEF">
        <w:trPr>
          <w:trHeight w:hRule="exact" w:val="113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BC1E8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AD1E7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письменного деления в пределах 1000.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33EB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8F9D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5C2E4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625C33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6B5CA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4423CF" w14:textId="494CF262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AB2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D3F7F" w14:textId="259F2B12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37A39679" w14:textId="69200A91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4677F349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2232503" w14:textId="77777777" w:rsidTr="00437FEF">
        <w:trPr>
          <w:trHeight w:hRule="exact" w:val="126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2A7F7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28400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Алгоритм письменного деления трехначного числа на однозначное.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ED99A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ECE7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3D684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C968C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27345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EF451E" w14:textId="0D60B4DA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8458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8458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06305" w14:textId="26E8F442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6C060B48" w14:textId="7CF78DDD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13C5B0FA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736EBD7B" w14:textId="77777777" w:rsidTr="00437FEF">
        <w:trPr>
          <w:trHeight w:hRule="exact" w:val="142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FB4CA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74E9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действие).</w:t>
            </w:r>
          </w:p>
          <w:p w14:paraId="01ACEC16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9A882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7CF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1C6C3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22D9F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EC190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803442" w14:textId="272FE1A5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</w:t>
            </w:r>
            <w:r w:rsidR="008458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8458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BBEF2" w14:textId="3FE1C646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7807134E" w14:textId="08BFEADA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370FC7BF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2D069004" w14:textId="77777777" w:rsidTr="00437FEF">
        <w:trPr>
          <w:trHeight w:hRule="exact" w:val="156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80261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03642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Проверка результата вычисления (применение алгоритма, использование калькулятора).</w:t>
            </w:r>
          </w:p>
          <w:p w14:paraId="6B9E2E8E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00B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1321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B6C61" w14:textId="3DBB7314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699EC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D629E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AD1953" w14:textId="636421E3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  </w:t>
            </w:r>
            <w:r w:rsidR="008458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 w:rsidR="008458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64ED6" w14:textId="21C041E8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Практическая работа;  </w:t>
            </w:r>
          </w:p>
          <w:p w14:paraId="69FD1474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446E64EC" w14:textId="77777777" w:rsidTr="008458CA">
        <w:trPr>
          <w:trHeight w:hRule="exact" w:val="199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FB62D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CDC8E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узнали, чему научились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5DEF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7B07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91C3E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7D690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6D5B7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8AD0F2" w14:textId="424998A4" w:rsidR="0089739C" w:rsidRPr="00DE03B0" w:rsidRDefault="008458CA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99</w:t>
            </w:r>
            <w:r w:rsidR="0089739C"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29E91" w14:textId="137E86FD" w:rsidR="0089739C" w:rsidRPr="00DE03B0" w:rsidRDefault="008458CA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9739C"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Тестирование; Самооценка с </w:t>
            </w:r>
            <w:r w:rsidR="0089739C"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 «Оценочного </w:t>
            </w:r>
            <w:r w:rsidR="0089739C"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033286EA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DE03B0" w14:paraId="4A8B2E74" w14:textId="77777777" w:rsidTr="00437FEF">
        <w:trPr>
          <w:trHeight w:hRule="exact" w:val="155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28821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D3506" w14:textId="2E64A798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4</w:t>
            </w: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 «Приемы письменного умножения и деления трехзначных чисел».</w:t>
            </w:r>
          </w:p>
          <w:p w14:paraId="50781B9E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860B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3A1B9" w14:textId="34EC2AD1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03476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796F2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7C862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D3490F" w14:textId="1C719FF3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  <w:r w:rsidR="008458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A03CE" w14:textId="69C2C382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контроль;</w:t>
            </w:r>
          </w:p>
          <w:p w14:paraId="1670DBAB" w14:textId="53394009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2A7DCD5" w14:textId="564B55EA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6AB0928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0E933076" w14:textId="77777777" w:rsidTr="00437FEF">
        <w:trPr>
          <w:trHeight w:hRule="exact" w:val="213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1F9B2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50E8A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 проверочной работы. Столбчатая диаграмма: чтение, использование данных для решения учебных и практических задач.</w:t>
            </w:r>
          </w:p>
          <w:p w14:paraId="131B74B0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85264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D80A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39BE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DFE9A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4F24A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47933" w14:textId="38BB81A9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9926D" w14:textId="32A9B1BD" w:rsidR="0089739C" w:rsidRPr="00DE03B0" w:rsidRDefault="0089739C" w:rsidP="00230D3A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 </w:t>
            </w:r>
          </w:p>
          <w:p w14:paraId="7EA3280D" w14:textId="7635B3DD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1A140F14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7B16590A" w14:textId="77777777" w:rsidTr="00437FEF">
        <w:trPr>
          <w:trHeight w:hRule="exact" w:val="186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6C93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19B6B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  <w:p w14:paraId="6FC4354E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DDE9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0CDAD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F2DA0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F653C8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A5B7F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BAC4FF" w14:textId="0C69F4A8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45F53" w14:textId="23F164F5" w:rsidR="0089739C" w:rsidRPr="00DE03B0" w:rsidRDefault="0089739C" w:rsidP="00230D3A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 </w:t>
            </w:r>
          </w:p>
          <w:p w14:paraId="6E69EB7C" w14:textId="7F2CA471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03F8CE7E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24EB4853" w14:textId="77777777" w:rsidTr="00437FEF">
        <w:trPr>
          <w:trHeight w:hRule="exact" w:val="184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2C75A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67EC5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Логические рассуждения со связками «если …, то …», «поэтому», «значит»</w:t>
            </w:r>
          </w:p>
          <w:p w14:paraId="05BA1274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2992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B0D31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5F355" w14:textId="77777777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64D840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68B737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7B5F70" w14:textId="57DB96B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25FE0" w14:textId="47D3A55B" w:rsidR="0089739C" w:rsidRPr="00DE03B0" w:rsidRDefault="0089739C" w:rsidP="00230D3A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 </w:t>
            </w:r>
          </w:p>
          <w:p w14:paraId="42150F08" w14:textId="70CFDB35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25C8D6F5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4F931718" w14:textId="77777777" w:rsidTr="00437FEF">
        <w:trPr>
          <w:trHeight w:hRule="exact" w:val="367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27164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4EFFB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</w:t>
            </w:r>
          </w:p>
          <w:p w14:paraId="61774454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523A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A9E6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08E4F" w14:textId="203252FE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80378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186E1C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4B2FC9" w14:textId="1E31C179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7137D" w14:textId="509409DC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Самооценка с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использованием«Оценочного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0AE007AC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739C" w:rsidRPr="000957BA" w14:paraId="7553F335" w14:textId="77777777" w:rsidTr="00437FEF">
        <w:trPr>
          <w:trHeight w:hRule="exact" w:val="200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9C3BE" w14:textId="77777777" w:rsidR="0089739C" w:rsidRPr="00DE03B0" w:rsidRDefault="0089739C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72991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информацией: внесение данных в таблицу</w:t>
            </w:r>
          </w:p>
          <w:p w14:paraId="7CD25579" w14:textId="77777777" w:rsidR="0089739C" w:rsidRPr="00DE03B0" w:rsidRDefault="0089739C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5ECD5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B742E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4E984" w14:textId="30E350A3" w:rsidR="0089739C" w:rsidRPr="00DE03B0" w:rsidRDefault="0089739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9F60DF" w14:textId="75073759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A98D0B" w14:textId="77777777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0B44BF" w14:textId="75D8145F" w:rsidR="0089739C" w:rsidRPr="00DE03B0" w:rsidRDefault="0089739C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  ,№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EBF45" w14:textId="2C4DB03C" w:rsidR="0089739C" w:rsidRPr="00DE03B0" w:rsidRDefault="0089739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а; Самооценка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использованием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«Оценочного </w:t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листа»;</w:t>
            </w:r>
          </w:p>
          <w:p w14:paraId="1453FE6A" w14:textId="77777777" w:rsidR="0089739C" w:rsidRPr="00DE03B0" w:rsidRDefault="0089739C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3E69" w:rsidRPr="00DE03B0" w14:paraId="05C0B1FA" w14:textId="77777777" w:rsidTr="00437FEF">
        <w:trPr>
          <w:trHeight w:hRule="exact" w:val="42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63C21" w14:textId="77777777" w:rsidR="00E10389" w:rsidRPr="00DE03B0" w:rsidRDefault="00E10389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D8BD6" w14:textId="77777777" w:rsidR="00E10389" w:rsidRPr="00DE03B0" w:rsidRDefault="00E10389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A8661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217F8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E720A" w14:textId="77777777" w:rsidR="00E10389" w:rsidRPr="00DE03B0" w:rsidRDefault="00E10389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59C785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3A0E00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25267C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03A6" w14:textId="0983CB91" w:rsidR="00E10389" w:rsidRPr="00DE03B0" w:rsidRDefault="00E10389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3E69" w:rsidRPr="00DE03B0" w14:paraId="56AD18CC" w14:textId="77777777" w:rsidTr="00437FEF">
        <w:trPr>
          <w:trHeight w:hRule="exact" w:val="27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87FEA" w14:textId="77777777" w:rsidR="00E10389" w:rsidRPr="00DE03B0" w:rsidRDefault="00E10389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00169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2E4F9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6F767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E072E" w14:textId="77777777" w:rsidR="00E10389" w:rsidRPr="00DE03B0" w:rsidRDefault="00E10389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16449C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F448D3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30534F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2001D" w14:textId="58E42370" w:rsidR="00E10389" w:rsidRPr="00DE03B0" w:rsidRDefault="00E10389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  <w:p w14:paraId="5952C06E" w14:textId="77777777" w:rsidR="00E10389" w:rsidRPr="00DE03B0" w:rsidRDefault="00E10389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3E69" w:rsidRPr="00DE03B0" w14:paraId="31135A44" w14:textId="77777777" w:rsidTr="00437FEF">
        <w:trPr>
          <w:trHeight w:hRule="exact" w:val="43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D25F9" w14:textId="77777777" w:rsidR="00E10389" w:rsidRPr="00DE03B0" w:rsidRDefault="00E10389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68F75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A58B7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A3CD2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C240C" w14:textId="77777777" w:rsidR="00E10389" w:rsidRPr="00DE03B0" w:rsidRDefault="00E10389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2FBF72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EC878B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FB735F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BA553" w14:textId="3A7B29B2" w:rsidR="00E10389" w:rsidRPr="00DE03B0" w:rsidRDefault="00E10389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  <w:p w14:paraId="55D03F25" w14:textId="77777777" w:rsidR="00E10389" w:rsidRPr="00DE03B0" w:rsidRDefault="00E10389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3E69" w:rsidRPr="00DE03B0" w14:paraId="4047692F" w14:textId="77777777" w:rsidTr="00437FEF">
        <w:trPr>
          <w:trHeight w:hRule="exact" w:val="57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AA4CA" w14:textId="77777777" w:rsidR="00E10389" w:rsidRPr="00DE03B0" w:rsidRDefault="00E10389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0BB2A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915AB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1320A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97935" w14:textId="77777777" w:rsidR="00E10389" w:rsidRPr="00DE03B0" w:rsidRDefault="00E10389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4BBC58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10F2B5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41280F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066A6" w14:textId="7AB0A89A" w:rsidR="00E10389" w:rsidRPr="00DE03B0" w:rsidRDefault="00E10389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  <w:p w14:paraId="5E8570DB" w14:textId="77777777" w:rsidR="00E10389" w:rsidRPr="00DE03B0" w:rsidRDefault="00E10389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3E69" w:rsidRPr="00DE03B0" w14:paraId="33447A60" w14:textId="77777777" w:rsidTr="00437FEF">
        <w:trPr>
          <w:trHeight w:hRule="exact" w:val="56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B11EF" w14:textId="77777777" w:rsidR="00E10389" w:rsidRPr="00DE03B0" w:rsidRDefault="00E10389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BB9D7" w14:textId="77777777" w:rsidR="00E10389" w:rsidRPr="00DE03B0" w:rsidRDefault="00E10389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559E7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6C2DE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E9138" w14:textId="77777777" w:rsidR="00E10389" w:rsidRPr="00DE03B0" w:rsidRDefault="00E10389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F5F1A1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598C19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5A909F" w14:textId="77777777" w:rsidR="00E10389" w:rsidRPr="00DE03B0" w:rsidRDefault="00E10389" w:rsidP="006D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F194" w14:textId="0177DCB4" w:rsidR="00E10389" w:rsidRPr="00DE03B0" w:rsidRDefault="00E10389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DE03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  <w:p w14:paraId="214370A0" w14:textId="77777777" w:rsidR="00E10389" w:rsidRPr="00DE03B0" w:rsidRDefault="00E10389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5177CF4" w14:textId="77777777" w:rsidR="000F363B" w:rsidRPr="00DE03B0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512192CD" w14:textId="77777777" w:rsidR="005C73EE" w:rsidRPr="00DE03B0" w:rsidRDefault="005C73EE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009AD79" w14:textId="77777777" w:rsidR="005C73EE" w:rsidRPr="00DE03B0" w:rsidRDefault="000D5E79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b/>
          <w:sz w:val="24"/>
          <w:szCs w:val="24"/>
          <w:lang w:val="ru-RU"/>
        </w:rPr>
        <w:t>Рекомендуемые контрольные работы:</w:t>
      </w:r>
    </w:p>
    <w:p w14:paraId="5E50BD1E" w14:textId="77777777" w:rsidR="000D5E79" w:rsidRPr="00DE03B0" w:rsidRDefault="000D5E79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sz w:val="24"/>
          <w:szCs w:val="24"/>
          <w:lang w:val="ru-RU"/>
        </w:rPr>
        <w:t>1. Контрольная работа по итогам 1-й четверти.</w:t>
      </w:r>
    </w:p>
    <w:p w14:paraId="5A7410A6" w14:textId="77777777" w:rsidR="000D5E79" w:rsidRPr="00DE03B0" w:rsidRDefault="000D5E79" w:rsidP="000D5E7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sz w:val="24"/>
          <w:szCs w:val="24"/>
          <w:lang w:val="ru-RU"/>
        </w:rPr>
        <w:t>2. Контрольная работа по итогам 1-го полугодия.</w:t>
      </w:r>
    </w:p>
    <w:p w14:paraId="31AF8799" w14:textId="77777777" w:rsidR="000D5E79" w:rsidRPr="00DE03B0" w:rsidRDefault="000D5E79" w:rsidP="000D5E7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sz w:val="24"/>
          <w:szCs w:val="24"/>
          <w:lang w:val="ru-RU"/>
        </w:rPr>
        <w:t>3. Контрольная работа по итогам 3-й четверти.</w:t>
      </w:r>
    </w:p>
    <w:p w14:paraId="35F1C383" w14:textId="77777777" w:rsidR="000D5E79" w:rsidRPr="00DE03B0" w:rsidRDefault="000D5E79" w:rsidP="000D5E7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sz w:val="24"/>
          <w:szCs w:val="24"/>
          <w:lang w:val="ru-RU"/>
        </w:rPr>
        <w:t>4. Контрольная работа по итогам года.</w:t>
      </w:r>
    </w:p>
    <w:p w14:paraId="16E644A5" w14:textId="77777777" w:rsidR="000D5E79" w:rsidRPr="00DE03B0" w:rsidRDefault="000D5E79" w:rsidP="000D5E7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AE42F6E" w14:textId="77777777" w:rsidR="000D5E79" w:rsidRPr="00DE03B0" w:rsidRDefault="000D5E79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EFC5F5C" w14:textId="77777777" w:rsidR="005C73EE" w:rsidRPr="00DE03B0" w:rsidRDefault="005C73EE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2E32270" w14:textId="77777777" w:rsidR="005C73EE" w:rsidRPr="00DE03B0" w:rsidRDefault="005C73EE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EAD109C" w14:textId="77777777" w:rsidR="000D5E79" w:rsidRPr="00DE03B0" w:rsidRDefault="000D5E79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062F622" w14:textId="77777777" w:rsidR="000D5E79" w:rsidRPr="00DE03B0" w:rsidRDefault="000D5E79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F893871" w14:textId="77777777" w:rsidR="000D5E79" w:rsidRPr="00DE03B0" w:rsidRDefault="000D5E79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E470279" w14:textId="77777777" w:rsidR="000D5E79" w:rsidRPr="00DE03B0" w:rsidRDefault="000D5E79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4085AF1" w14:textId="2D8D52B2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УЧЕБНО-МЕТОДИЧЕСКОЕ ОБЕСПЕЧЕНИЕ ОБРАЗОВАТЕЛЬНОГО ПРОЦЕССА </w:t>
      </w:r>
    </w:p>
    <w:p w14:paraId="2F95B707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ОБЯЗАТЕЛЬНЫЕ УЧЕБНЫЕ МАТЕРИАЛЫ ДЛЯ УЧЕНИКА</w:t>
      </w:r>
    </w:p>
    <w:p w14:paraId="1D9B5B77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sz w:val="24"/>
          <w:szCs w:val="24"/>
          <w:lang w:val="ru-RU"/>
        </w:rPr>
        <w:t xml:space="preserve">Математика (в 2 частях), 3 класс /Моро М.И., Бантова М.А., Бельтюкова Г.В. и другие, Акционерное общество «Издательство «Просвещение»;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  <w:t>Введите свой вариант:</w:t>
      </w:r>
    </w:p>
    <w:p w14:paraId="6C10A87D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b/>
          <w:sz w:val="24"/>
          <w:szCs w:val="24"/>
          <w:lang w:val="ru-RU"/>
        </w:rPr>
        <w:t>МЕТОДИЧЕСКИЕ МАТЕРИАЛЫ ДЛЯ УЧИТЕЛЯ</w:t>
      </w:r>
    </w:p>
    <w:p w14:paraId="561CAF75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sz w:val="24"/>
          <w:szCs w:val="24"/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  <w:t>Редактор: Бойцова А. Е., Чернецова-Рождественская И. В.</w:t>
      </w:r>
    </w:p>
    <w:p w14:paraId="2583F2A6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sz w:val="24"/>
          <w:szCs w:val="24"/>
          <w:lang w:val="ru-RU"/>
        </w:rPr>
        <w:t>Издательство: Просвещение</w:t>
      </w:r>
    </w:p>
    <w:p w14:paraId="5200874C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b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95342E7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hAnsi="Times New Roman" w:cs="Times New Roman"/>
          <w:sz w:val="24"/>
          <w:szCs w:val="24"/>
        </w:rPr>
        <w:t>https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DE03B0">
        <w:rPr>
          <w:rFonts w:ascii="Times New Roman" w:hAnsi="Times New Roman" w:cs="Times New Roman"/>
          <w:sz w:val="24"/>
          <w:szCs w:val="24"/>
        </w:rPr>
        <w:t>uchi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ru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E03B0">
        <w:rPr>
          <w:rFonts w:ascii="Times New Roman" w:hAnsi="Times New Roman" w:cs="Times New Roman"/>
          <w:sz w:val="24"/>
          <w:szCs w:val="24"/>
        </w:rPr>
        <w:t>https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DE03B0">
        <w:rPr>
          <w:rFonts w:ascii="Times New Roman" w:hAnsi="Times New Roman" w:cs="Times New Roman"/>
          <w:sz w:val="24"/>
          <w:szCs w:val="24"/>
        </w:rPr>
        <w:t>education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yandex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ru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E03B0">
        <w:rPr>
          <w:rFonts w:ascii="Times New Roman" w:hAnsi="Times New Roman" w:cs="Times New Roman"/>
          <w:sz w:val="24"/>
          <w:szCs w:val="24"/>
        </w:rPr>
        <w:t>https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DE03B0">
        <w:rPr>
          <w:rFonts w:ascii="Times New Roman" w:hAnsi="Times New Roman" w:cs="Times New Roman"/>
          <w:sz w:val="24"/>
          <w:szCs w:val="24"/>
        </w:rPr>
        <w:t>www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yaklass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ru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E03B0">
        <w:rPr>
          <w:rFonts w:ascii="Times New Roman" w:hAnsi="Times New Roman" w:cs="Times New Roman"/>
          <w:sz w:val="24"/>
          <w:szCs w:val="24"/>
        </w:rPr>
        <w:t>https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DE03B0">
        <w:rPr>
          <w:rFonts w:ascii="Times New Roman" w:hAnsi="Times New Roman" w:cs="Times New Roman"/>
          <w:sz w:val="24"/>
          <w:szCs w:val="24"/>
        </w:rPr>
        <w:t>www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zipgrade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com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E03B0">
        <w:rPr>
          <w:rFonts w:ascii="Times New Roman" w:hAnsi="Times New Roman" w:cs="Times New Roman"/>
          <w:sz w:val="24"/>
          <w:szCs w:val="24"/>
        </w:rPr>
        <w:t>https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DE03B0">
        <w:rPr>
          <w:rFonts w:ascii="Times New Roman" w:hAnsi="Times New Roman" w:cs="Times New Roman"/>
          <w:sz w:val="24"/>
          <w:szCs w:val="24"/>
        </w:rPr>
        <w:t>learningapps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org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E03B0">
        <w:rPr>
          <w:rFonts w:ascii="Times New Roman" w:hAnsi="Times New Roman" w:cs="Times New Roman"/>
          <w:sz w:val="24"/>
          <w:szCs w:val="24"/>
        </w:rPr>
        <w:t>https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DE03B0">
        <w:rPr>
          <w:rFonts w:ascii="Times New Roman" w:hAnsi="Times New Roman" w:cs="Times New Roman"/>
          <w:sz w:val="24"/>
          <w:szCs w:val="24"/>
        </w:rPr>
        <w:t>www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plickers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E03B0">
        <w:rPr>
          <w:rFonts w:ascii="Times New Roman" w:hAnsi="Times New Roman" w:cs="Times New Roman"/>
          <w:sz w:val="24"/>
          <w:szCs w:val="24"/>
        </w:rPr>
        <w:t>com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14:paraId="0A3A7F06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  <w:sectPr w:rsidR="005C73EE" w:rsidRPr="00DE03B0" w:rsidSect="00B63E69">
          <w:pgSz w:w="11900" w:h="16840"/>
          <w:pgMar w:top="298" w:right="650" w:bottom="1701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127BA43" w14:textId="77777777" w:rsidR="005C73EE" w:rsidRPr="00DE03B0" w:rsidRDefault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C214ED7" w14:textId="77777777" w:rsidR="005C73EE" w:rsidRPr="00DE03B0" w:rsidRDefault="005C73EE" w:rsidP="005C73EE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МАТЕРИАЛЬНО-ТЕХНИЧЕСКОЕ ОБЕСПЕЧЕНИЕ ОБРАЗОВАТЕЛЬНОГО ПРОЦЕССА</w:t>
      </w:r>
    </w:p>
    <w:p w14:paraId="54DA7847" w14:textId="77777777" w:rsidR="005C73EE" w:rsidRPr="00DE03B0" w:rsidRDefault="005C73EE" w:rsidP="005C73EE">
      <w:pPr>
        <w:autoSpaceDE w:val="0"/>
        <w:autoSpaceDN w:val="0"/>
        <w:spacing w:before="346" w:after="0" w:line="298" w:lineRule="auto"/>
        <w:ind w:right="7200"/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УЧЕБНОЕ ОБОРУДОВАНИЕ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E03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Печатные пособия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E03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Демонстрационные пособия </w:t>
      </w:r>
      <w:r w:rsidRPr="00DE03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E03B0">
        <w:rPr>
          <w:rFonts w:ascii="Times New Roman" w:eastAsia="Times New Roman" w:hAnsi="Times New Roman" w:cs="Times New Roman"/>
          <w:sz w:val="24"/>
          <w:szCs w:val="24"/>
          <w:lang w:val="ru-RU"/>
        </w:rPr>
        <w:t>Экранно-звуковые пособия</w:t>
      </w:r>
    </w:p>
    <w:p w14:paraId="5C453001" w14:textId="77777777" w:rsidR="005C73EE" w:rsidRPr="00DE03B0" w:rsidRDefault="005C73EE" w:rsidP="005C73EE">
      <w:pPr>
        <w:autoSpaceDE w:val="0"/>
        <w:autoSpaceDN w:val="0"/>
        <w:spacing w:before="262" w:after="0" w:line="302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DE03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ОБОРУДОВАНИЕ ДЛЯ ПРОВЕДЕНИЯ ЛАБОРАТОРНЫХ И ПРАКТИЧЕСКИХ РАБОТ </w:t>
      </w:r>
      <w:r w:rsidRPr="00DE03B0">
        <w:rPr>
          <w:rFonts w:ascii="Times New Roman" w:eastAsia="Times New Roman" w:hAnsi="Times New Roman" w:cs="Times New Roman"/>
          <w:sz w:val="24"/>
          <w:szCs w:val="24"/>
          <w:lang w:val="ru-RU"/>
        </w:rPr>
        <w:t>Комплекты инструментов для чертежей, измерений</w:t>
      </w:r>
    </w:p>
    <w:p w14:paraId="654F8C00" w14:textId="77777777" w:rsidR="005C73EE" w:rsidRPr="00DE03B0" w:rsidRDefault="005C73EE" w:rsidP="005C73EE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37BABC95" w14:textId="77777777" w:rsidR="000F363B" w:rsidRPr="00DE03B0" w:rsidRDefault="000F363B" w:rsidP="005C73EE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1900" w:h="16840"/>
          <w:pgMar w:top="284" w:right="650" w:bottom="78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1E17F24" w14:textId="77777777" w:rsidR="005C73EE" w:rsidRPr="00DE03B0" w:rsidRDefault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2D747D8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7EBF30C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1D7FB6F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5D5B6A1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2CC0824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8613C1F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54C5271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C03A971" w14:textId="77777777" w:rsidR="005C73EE" w:rsidRPr="00DE03B0" w:rsidRDefault="005C73EE" w:rsidP="005C73E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3883F92" w14:textId="77777777" w:rsidR="000F363B" w:rsidRPr="00DE03B0" w:rsidRDefault="005C73EE" w:rsidP="005C73EE">
      <w:pPr>
        <w:tabs>
          <w:tab w:val="center" w:pos="5292"/>
        </w:tabs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DE03B0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7CFBB70D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1900" w:h="16840"/>
          <w:pgMar w:top="284" w:right="650" w:bottom="12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FAA66F4" w14:textId="77777777" w:rsidR="000F363B" w:rsidRPr="00DE03B0" w:rsidRDefault="000F363B">
      <w:pPr>
        <w:rPr>
          <w:rFonts w:ascii="Times New Roman" w:hAnsi="Times New Roman" w:cs="Times New Roman"/>
          <w:sz w:val="24"/>
          <w:szCs w:val="24"/>
          <w:lang w:val="ru-RU"/>
        </w:rPr>
        <w:sectPr w:rsidR="000F363B" w:rsidRPr="00DE03B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73C9AF3" w14:textId="77777777" w:rsidR="00F949BF" w:rsidRPr="00DE03B0" w:rsidRDefault="00F949BF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F949BF" w:rsidRPr="00DE03B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325009"/>
    <w:multiLevelType w:val="hybridMultilevel"/>
    <w:tmpl w:val="70086948"/>
    <w:lvl w:ilvl="0" w:tplc="F4F6266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E4192"/>
    <w:multiLevelType w:val="hybridMultilevel"/>
    <w:tmpl w:val="5E322F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37F6F"/>
    <w:multiLevelType w:val="hybridMultilevel"/>
    <w:tmpl w:val="30662C7C"/>
    <w:lvl w:ilvl="0" w:tplc="0419000F">
      <w:start w:val="1"/>
      <w:numFmt w:val="decimal"/>
      <w:lvlText w:val="%1."/>
      <w:lvlJc w:val="left"/>
      <w:pPr>
        <w:ind w:left="329" w:hanging="360"/>
      </w:p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2" w15:restartNumberingAfterBreak="0">
    <w:nsid w:val="34765BCC"/>
    <w:multiLevelType w:val="hybridMultilevel"/>
    <w:tmpl w:val="E0E2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73789"/>
    <w:multiLevelType w:val="hybridMultilevel"/>
    <w:tmpl w:val="4FB2D9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2796"/>
    <w:rsid w:val="00012C8A"/>
    <w:rsid w:val="00034616"/>
    <w:rsid w:val="0004774F"/>
    <w:rsid w:val="0006063C"/>
    <w:rsid w:val="00072C15"/>
    <w:rsid w:val="000957BA"/>
    <w:rsid w:val="000A0060"/>
    <w:rsid w:val="000B7E10"/>
    <w:rsid w:val="000C2652"/>
    <w:rsid w:val="000D5E79"/>
    <w:rsid w:val="000F2FB5"/>
    <w:rsid w:val="000F363B"/>
    <w:rsid w:val="00110A1F"/>
    <w:rsid w:val="00147BFF"/>
    <w:rsid w:val="0015074B"/>
    <w:rsid w:val="00156616"/>
    <w:rsid w:val="0017099D"/>
    <w:rsid w:val="00184B72"/>
    <w:rsid w:val="00187E36"/>
    <w:rsid w:val="001A1E0B"/>
    <w:rsid w:val="001D16D8"/>
    <w:rsid w:val="001D373E"/>
    <w:rsid w:val="002106A1"/>
    <w:rsid w:val="002171F6"/>
    <w:rsid w:val="0022162E"/>
    <w:rsid w:val="00227828"/>
    <w:rsid w:val="00230D3A"/>
    <w:rsid w:val="00254055"/>
    <w:rsid w:val="0027555A"/>
    <w:rsid w:val="002808AE"/>
    <w:rsid w:val="00294728"/>
    <w:rsid w:val="0029639D"/>
    <w:rsid w:val="002A5D34"/>
    <w:rsid w:val="002B595F"/>
    <w:rsid w:val="002F0C43"/>
    <w:rsid w:val="00302C46"/>
    <w:rsid w:val="00306E80"/>
    <w:rsid w:val="00326F90"/>
    <w:rsid w:val="00344131"/>
    <w:rsid w:val="003568E2"/>
    <w:rsid w:val="003750F4"/>
    <w:rsid w:val="00376B75"/>
    <w:rsid w:val="00384958"/>
    <w:rsid w:val="003D18A3"/>
    <w:rsid w:val="003E6D4B"/>
    <w:rsid w:val="003E7D2C"/>
    <w:rsid w:val="003F69C8"/>
    <w:rsid w:val="00403822"/>
    <w:rsid w:val="00427575"/>
    <w:rsid w:val="00430955"/>
    <w:rsid w:val="00437FEF"/>
    <w:rsid w:val="00462B22"/>
    <w:rsid w:val="00466E73"/>
    <w:rsid w:val="004B61EE"/>
    <w:rsid w:val="004D205D"/>
    <w:rsid w:val="004E4EAB"/>
    <w:rsid w:val="00527A67"/>
    <w:rsid w:val="005417AB"/>
    <w:rsid w:val="00542C86"/>
    <w:rsid w:val="00552602"/>
    <w:rsid w:val="00554EF5"/>
    <w:rsid w:val="00570317"/>
    <w:rsid w:val="00574567"/>
    <w:rsid w:val="00594FC2"/>
    <w:rsid w:val="005C2AE3"/>
    <w:rsid w:val="005C73EE"/>
    <w:rsid w:val="005D1843"/>
    <w:rsid w:val="005D45DD"/>
    <w:rsid w:val="00602704"/>
    <w:rsid w:val="0066639F"/>
    <w:rsid w:val="00667FF3"/>
    <w:rsid w:val="00672F87"/>
    <w:rsid w:val="0069204C"/>
    <w:rsid w:val="0069466D"/>
    <w:rsid w:val="006B0B63"/>
    <w:rsid w:val="006B426F"/>
    <w:rsid w:val="006B4C84"/>
    <w:rsid w:val="006D1182"/>
    <w:rsid w:val="006D26AF"/>
    <w:rsid w:val="006E6FA0"/>
    <w:rsid w:val="00723E38"/>
    <w:rsid w:val="007240A6"/>
    <w:rsid w:val="00734F70"/>
    <w:rsid w:val="0076158B"/>
    <w:rsid w:val="00785701"/>
    <w:rsid w:val="00791ED9"/>
    <w:rsid w:val="007C14C3"/>
    <w:rsid w:val="007C7B8B"/>
    <w:rsid w:val="007E1262"/>
    <w:rsid w:val="007F05F8"/>
    <w:rsid w:val="007F08A6"/>
    <w:rsid w:val="00810137"/>
    <w:rsid w:val="00812E5F"/>
    <w:rsid w:val="00816C63"/>
    <w:rsid w:val="0082348B"/>
    <w:rsid w:val="00830C63"/>
    <w:rsid w:val="008458CA"/>
    <w:rsid w:val="00852128"/>
    <w:rsid w:val="00867993"/>
    <w:rsid w:val="00872723"/>
    <w:rsid w:val="0087479F"/>
    <w:rsid w:val="0089739C"/>
    <w:rsid w:val="008B1FB6"/>
    <w:rsid w:val="008D387C"/>
    <w:rsid w:val="008E3193"/>
    <w:rsid w:val="00921D26"/>
    <w:rsid w:val="009506ED"/>
    <w:rsid w:val="00984474"/>
    <w:rsid w:val="009873D7"/>
    <w:rsid w:val="00991EBA"/>
    <w:rsid w:val="009C4EB4"/>
    <w:rsid w:val="009D219C"/>
    <w:rsid w:val="009E093E"/>
    <w:rsid w:val="009F5389"/>
    <w:rsid w:val="009F7EAB"/>
    <w:rsid w:val="00A111CF"/>
    <w:rsid w:val="00A3178F"/>
    <w:rsid w:val="00A35151"/>
    <w:rsid w:val="00A37760"/>
    <w:rsid w:val="00A64146"/>
    <w:rsid w:val="00AA1D8D"/>
    <w:rsid w:val="00AA6317"/>
    <w:rsid w:val="00AB2A9F"/>
    <w:rsid w:val="00AC3A76"/>
    <w:rsid w:val="00AC40DF"/>
    <w:rsid w:val="00AC52DD"/>
    <w:rsid w:val="00AC7464"/>
    <w:rsid w:val="00AE5D3F"/>
    <w:rsid w:val="00AE7B0B"/>
    <w:rsid w:val="00B21F64"/>
    <w:rsid w:val="00B252E4"/>
    <w:rsid w:val="00B42030"/>
    <w:rsid w:val="00B47730"/>
    <w:rsid w:val="00B635A9"/>
    <w:rsid w:val="00B63E69"/>
    <w:rsid w:val="00BA1717"/>
    <w:rsid w:val="00BA6809"/>
    <w:rsid w:val="00BF42F7"/>
    <w:rsid w:val="00C24C64"/>
    <w:rsid w:val="00C24DB3"/>
    <w:rsid w:val="00C34807"/>
    <w:rsid w:val="00C44E37"/>
    <w:rsid w:val="00C54623"/>
    <w:rsid w:val="00C55683"/>
    <w:rsid w:val="00CB0664"/>
    <w:rsid w:val="00CD41AE"/>
    <w:rsid w:val="00D24CC2"/>
    <w:rsid w:val="00D47F9E"/>
    <w:rsid w:val="00D50001"/>
    <w:rsid w:val="00D62365"/>
    <w:rsid w:val="00D70FA5"/>
    <w:rsid w:val="00D9102F"/>
    <w:rsid w:val="00DA3B5B"/>
    <w:rsid w:val="00DC63E0"/>
    <w:rsid w:val="00DE03B0"/>
    <w:rsid w:val="00E10389"/>
    <w:rsid w:val="00E1641E"/>
    <w:rsid w:val="00E17FC6"/>
    <w:rsid w:val="00E3690B"/>
    <w:rsid w:val="00E62391"/>
    <w:rsid w:val="00E71543"/>
    <w:rsid w:val="00E75138"/>
    <w:rsid w:val="00E86C8A"/>
    <w:rsid w:val="00EA6FCD"/>
    <w:rsid w:val="00EC101B"/>
    <w:rsid w:val="00EE47D3"/>
    <w:rsid w:val="00F164A1"/>
    <w:rsid w:val="00F43798"/>
    <w:rsid w:val="00F704BC"/>
    <w:rsid w:val="00F949BF"/>
    <w:rsid w:val="00F961C7"/>
    <w:rsid w:val="00FC44C3"/>
    <w:rsid w:val="00FC693F"/>
    <w:rsid w:val="00FF214E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048F6"/>
  <w15:docId w15:val="{890212DA-09AC-4045-9262-A9628E278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F949BF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0D5E79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0D5E79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0D5E7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D5E79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D5E79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0D5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0D5E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99" Type="http://schemas.openxmlformats.org/officeDocument/2006/relationships/hyperlink" Target="https://www.plickers.com/" TargetMode="External"/><Relationship Id="rId303" Type="http://schemas.openxmlformats.org/officeDocument/2006/relationships/hyperlink" Target="https://www.yaklass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www.yaklass.ru/" TargetMode="External"/><Relationship Id="rId268" Type="http://schemas.openxmlformats.org/officeDocument/2006/relationships/hyperlink" Target="https://www.yaklass.ru/" TargetMode="External"/><Relationship Id="rId289" Type="http://schemas.openxmlformats.org/officeDocument/2006/relationships/hyperlink" Target="https://www.yaklass.ru/" TargetMode="External"/><Relationship Id="rId11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53" Type="http://schemas.openxmlformats.org/officeDocument/2006/relationships/hyperlink" Target="https://learningapps.org/" TargetMode="External"/><Relationship Id="rId74" Type="http://schemas.openxmlformats.org/officeDocument/2006/relationships/hyperlink" Target="https://learningapps.org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s://education.yandex.ru/" TargetMode="External"/><Relationship Id="rId43" Type="http://schemas.openxmlformats.org/officeDocument/2006/relationships/hyperlink" Target="https://education.yandex.ru/" TargetMode="External"/><Relationship Id="rId64" Type="http://schemas.openxmlformats.org/officeDocument/2006/relationships/hyperlink" Target="https://education.yandex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www.zipgrade.com/" TargetMode="External"/><Relationship Id="rId304" Type="http://schemas.openxmlformats.org/officeDocument/2006/relationships/hyperlink" Target="https://www.zipgrade.com/" TargetMode="External"/><Relationship Id="rId85" Type="http://schemas.openxmlformats.org/officeDocument/2006/relationships/hyperlink" Target="https://education.yandex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www.zipgrade.com/" TargetMode="External"/><Relationship Id="rId248" Type="http://schemas.openxmlformats.org/officeDocument/2006/relationships/hyperlink" Target="https://www.zipgrade.com/" TargetMode="External"/><Relationship Id="rId269" Type="http://schemas.openxmlformats.org/officeDocument/2006/relationships/hyperlink" Target="https://www.zipgrade.com/" TargetMode="External"/><Relationship Id="rId12" Type="http://schemas.openxmlformats.org/officeDocument/2006/relationships/hyperlink" Target="https://www.plickers.com/" TargetMode="External"/><Relationship Id="rId33" Type="http://schemas.openxmlformats.org/officeDocument/2006/relationships/hyperlink" Target="https://www.plickers.com/" TargetMode="External"/><Relationship Id="rId108" Type="http://schemas.openxmlformats.org/officeDocument/2006/relationships/hyperlink" Target="https://www.zipgrade.com/" TargetMode="External"/><Relationship Id="rId129" Type="http://schemas.openxmlformats.org/officeDocument/2006/relationships/hyperlink" Target="https://www.zipgrade.com/" TargetMode="External"/><Relationship Id="rId280" Type="http://schemas.openxmlformats.org/officeDocument/2006/relationships/hyperlink" Target="https://uchi.ru/" TargetMode="External"/><Relationship Id="rId54" Type="http://schemas.openxmlformats.org/officeDocument/2006/relationships/hyperlink" Target="https://www.plickers.com/" TargetMode="External"/><Relationship Id="rId75" Type="http://schemas.openxmlformats.org/officeDocument/2006/relationships/hyperlink" Target="https://www.plickers.com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s://uchi.ru/" TargetMode="External"/><Relationship Id="rId259" Type="http://schemas.openxmlformats.org/officeDocument/2006/relationships/hyperlink" Target="https://uchi.ru/" TargetMode="External"/><Relationship Id="rId23" Type="http://schemas.openxmlformats.org/officeDocument/2006/relationships/hyperlink" Target="https://www.yaklass.ru/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learningapps.org/" TargetMode="External"/><Relationship Id="rId291" Type="http://schemas.openxmlformats.org/officeDocument/2006/relationships/hyperlink" Target="https://learningapps.org/" TargetMode="External"/><Relationship Id="rId305" Type="http://schemas.openxmlformats.org/officeDocument/2006/relationships/hyperlink" Target="https://learningapps.org/" TargetMode="External"/><Relationship Id="rId44" Type="http://schemas.openxmlformats.org/officeDocument/2006/relationships/hyperlink" Target="https://www.yaklass.ru/" TargetMode="External"/><Relationship Id="rId65" Type="http://schemas.openxmlformats.org/officeDocument/2006/relationships/hyperlink" Target="https://www.yaklass.ru/" TargetMode="External"/><Relationship Id="rId86" Type="http://schemas.openxmlformats.org/officeDocument/2006/relationships/hyperlink" Target="https://www.yaklass.ru/" TargetMode="External"/><Relationship Id="rId130" Type="http://schemas.openxmlformats.org/officeDocument/2006/relationships/hyperlink" Target="https://learningapps.org/" TargetMode="External"/><Relationship Id="rId151" Type="http://schemas.openxmlformats.org/officeDocument/2006/relationships/hyperlink" Target="https://learningapps.org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7" Type="http://schemas.openxmlformats.org/officeDocument/2006/relationships/hyperlink" Target="https://learningapps.org/" TargetMode="External"/><Relationship Id="rId228" Type="http://schemas.openxmlformats.org/officeDocument/2006/relationships/hyperlink" Target="https://learningapps.org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learningapps.org/" TargetMode="External"/><Relationship Id="rId260" Type="http://schemas.openxmlformats.org/officeDocument/2006/relationships/hyperlink" Target="https://education.yandex.ru/" TargetMode="External"/><Relationship Id="rId281" Type="http://schemas.openxmlformats.org/officeDocument/2006/relationships/hyperlink" Target="https://education.yandex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education.yandex.ru/" TargetMode="External"/><Relationship Id="rId141" Type="http://schemas.openxmlformats.org/officeDocument/2006/relationships/hyperlink" Target="https://education.yandex.ru/" TargetMode="External"/><Relationship Id="rId7" Type="http://schemas.openxmlformats.org/officeDocument/2006/relationships/hyperlink" Target="https://uchi.ru/" TargetMode="Externa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8" Type="http://schemas.openxmlformats.org/officeDocument/2006/relationships/hyperlink" Target="https://education.yandex.ru/" TargetMode="External"/><Relationship Id="rId239" Type="http://schemas.openxmlformats.org/officeDocument/2006/relationships/hyperlink" Target="https://education.yandex.ru/" TargetMode="External"/><Relationship Id="rId250" Type="http://schemas.openxmlformats.org/officeDocument/2006/relationships/hyperlink" Target="https://www.plickers.com/" TargetMode="External"/><Relationship Id="rId271" Type="http://schemas.openxmlformats.org/officeDocument/2006/relationships/hyperlink" Target="https://www.plickers.com/" TargetMode="External"/><Relationship Id="rId292" Type="http://schemas.openxmlformats.org/officeDocument/2006/relationships/hyperlink" Target="https://www.plickers.com/" TargetMode="External"/><Relationship Id="rId306" Type="http://schemas.openxmlformats.org/officeDocument/2006/relationships/hyperlink" Target="https://www.plickers.com/" TargetMode="External"/><Relationship Id="rId24" Type="http://schemas.openxmlformats.org/officeDocument/2006/relationships/hyperlink" Target="https://www.zipgrade.com/" TargetMode="External"/><Relationship Id="rId40" Type="http://schemas.openxmlformats.org/officeDocument/2006/relationships/hyperlink" Target="https://www.plickers.com/" TargetMode="External"/><Relationship Id="rId45" Type="http://schemas.openxmlformats.org/officeDocument/2006/relationships/hyperlink" Target="https://www.zipgrade.com/" TargetMode="External"/><Relationship Id="rId66" Type="http://schemas.openxmlformats.org/officeDocument/2006/relationships/hyperlink" Target="https://www.zipgrade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plickers.com/" TargetMode="External"/><Relationship Id="rId115" Type="http://schemas.openxmlformats.org/officeDocument/2006/relationships/hyperlink" Target="https://www.zipgrade.com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301" Type="http://schemas.openxmlformats.org/officeDocument/2006/relationships/hyperlink" Target="https://uchi.ru/" TargetMode="External"/><Relationship Id="rId61" Type="http://schemas.openxmlformats.org/officeDocument/2006/relationships/hyperlink" Target="https://www.plickers.com/" TargetMode="External"/><Relationship Id="rId82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www.plickers.com/" TargetMode="External"/><Relationship Id="rId19" Type="http://schemas.openxmlformats.org/officeDocument/2006/relationships/hyperlink" Target="https://www.plickers.com/" TargetMode="External"/><Relationship Id="rId224" Type="http://schemas.openxmlformats.org/officeDocument/2006/relationships/hyperlink" Target="https://uchi.ru/" TargetMode="External"/><Relationship Id="rId240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61" Type="http://schemas.openxmlformats.org/officeDocument/2006/relationships/hyperlink" Target="https://www.yaklass.ru/" TargetMode="External"/><Relationship Id="rId266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282" Type="http://schemas.openxmlformats.org/officeDocument/2006/relationships/hyperlink" Target="https://www.yaklass.ru/" TargetMode="External"/><Relationship Id="rId8" Type="http://schemas.openxmlformats.org/officeDocument/2006/relationships/hyperlink" Target="https://education.yandex.ru/" TargetMode="External"/><Relationship Id="rId51" Type="http://schemas.openxmlformats.org/officeDocument/2006/relationships/hyperlink" Target="https://www.yaklass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arningapps.org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learningapps.org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learningapps.org/" TargetMode="External"/><Relationship Id="rId277" Type="http://schemas.openxmlformats.org/officeDocument/2006/relationships/hyperlink" Target="https://learningapps.org/" TargetMode="External"/><Relationship Id="rId298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46" Type="http://schemas.openxmlformats.org/officeDocument/2006/relationships/hyperlink" Target="https://learningapps.org/" TargetMode="External"/><Relationship Id="rId67" Type="http://schemas.openxmlformats.org/officeDocument/2006/relationships/hyperlink" Target="https://learningapps.org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2" Type="http://schemas.openxmlformats.org/officeDocument/2006/relationships/hyperlink" Target="https://education.yandex.ru/" TargetMode="External"/><Relationship Id="rId307" Type="http://schemas.openxmlformats.org/officeDocument/2006/relationships/fontTable" Target="fontTable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learningapps.org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0" Type="http://schemas.openxmlformats.org/officeDocument/2006/relationships/hyperlink" Target="https://www.zipgrade.com/" TargetMode="External"/><Relationship Id="rId225" Type="http://schemas.openxmlformats.org/officeDocument/2006/relationships/hyperlink" Target="https://education.yandex.ru/" TargetMode="External"/><Relationship Id="rId241" Type="http://schemas.openxmlformats.org/officeDocument/2006/relationships/hyperlink" Target="https://www.zipgrade.com/" TargetMode="External"/><Relationship Id="rId246" Type="http://schemas.openxmlformats.org/officeDocument/2006/relationships/hyperlink" Target="https://education.yandex.ru/" TargetMode="External"/><Relationship Id="rId267" Type="http://schemas.openxmlformats.org/officeDocument/2006/relationships/hyperlink" Target="https://education.yandex.ru/" TargetMode="External"/><Relationship Id="rId288" Type="http://schemas.openxmlformats.org/officeDocument/2006/relationships/hyperlink" Target="https://education.yandex.ru/" TargetMode="External"/><Relationship Id="rId15" Type="http://schemas.openxmlformats.org/officeDocument/2006/relationships/hyperlink" Target="https://education.yandex.ru/" TargetMode="External"/><Relationship Id="rId36" Type="http://schemas.openxmlformats.org/officeDocument/2006/relationships/hyperlink" Target="https://education.yandex.ru/" TargetMode="External"/><Relationship Id="rId57" Type="http://schemas.openxmlformats.org/officeDocument/2006/relationships/hyperlink" Target="https://education.yandex.ru/" TargetMode="External"/><Relationship Id="rId106" Type="http://schemas.openxmlformats.org/officeDocument/2006/relationships/hyperlink" Target="https://education.yandex.ru/" TargetMode="External"/><Relationship Id="rId127" Type="http://schemas.openxmlformats.org/officeDocument/2006/relationships/hyperlink" Target="https://education.yandex.ru/" TargetMode="External"/><Relationship Id="rId262" Type="http://schemas.openxmlformats.org/officeDocument/2006/relationships/hyperlink" Target="https://www.zipgrade.com/" TargetMode="External"/><Relationship Id="rId283" Type="http://schemas.openxmlformats.org/officeDocument/2006/relationships/hyperlink" Target="https://www.zipgrade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www.zipgrade.com/" TargetMode="External"/><Relationship Id="rId52" Type="http://schemas.openxmlformats.org/officeDocument/2006/relationships/hyperlink" Target="https://www.zipgrade.com/" TargetMode="External"/><Relationship Id="rId73" Type="http://schemas.openxmlformats.org/officeDocument/2006/relationships/hyperlink" Target="https://www.zipgrade.com/" TargetMode="External"/><Relationship Id="rId78" Type="http://schemas.openxmlformats.org/officeDocument/2006/relationships/hyperlink" Target="https://education.yandex.ru/" TargetMode="External"/><Relationship Id="rId94" Type="http://schemas.openxmlformats.org/officeDocument/2006/relationships/hyperlink" Target="https://www.zipgrade.com/" TargetMode="External"/><Relationship Id="rId99" Type="http://schemas.openxmlformats.org/officeDocument/2006/relationships/hyperlink" Target="https://education.yandex.ru/" TargetMode="External"/><Relationship Id="rId101" Type="http://schemas.openxmlformats.org/officeDocument/2006/relationships/hyperlink" Target="https://www.zipgrade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www.zipgrade.com/" TargetMode="External"/><Relationship Id="rId148" Type="http://schemas.openxmlformats.org/officeDocument/2006/relationships/hyperlink" Target="https://education.yandex.ru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education.yandex.ru/" TargetMode="External"/><Relationship Id="rId185" Type="http://schemas.openxmlformats.org/officeDocument/2006/relationships/hyperlink" Target="https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" TargetMode="External"/><Relationship Id="rId180" Type="http://schemas.openxmlformats.org/officeDocument/2006/relationships/hyperlink" Target="https://www.plickers.com/" TargetMode="External"/><Relationship Id="rId210" Type="http://schemas.openxmlformats.org/officeDocument/2006/relationships/hyperlink" Target="https://uchi.ru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www.plickers.com/" TargetMode="External"/><Relationship Id="rId257" Type="http://schemas.openxmlformats.org/officeDocument/2006/relationships/hyperlink" Target="https://www.plickers.com/" TargetMode="External"/><Relationship Id="rId278" Type="http://schemas.openxmlformats.org/officeDocument/2006/relationships/hyperlink" Target="https://www.plickers.com/" TargetMode="External"/><Relationship Id="rId26" Type="http://schemas.openxmlformats.org/officeDocument/2006/relationships/hyperlink" Target="https://www.plickers.com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294" Type="http://schemas.openxmlformats.org/officeDocument/2006/relationships/hyperlink" Target="https://uchi.ru/" TargetMode="External"/><Relationship Id="rId308" Type="http://schemas.openxmlformats.org/officeDocument/2006/relationships/theme" Target="theme/theme1.xml"/><Relationship Id="rId47" Type="http://schemas.openxmlformats.org/officeDocument/2006/relationships/hyperlink" Target="https://www.plickers.com/" TargetMode="External"/><Relationship Id="rId68" Type="http://schemas.openxmlformats.org/officeDocument/2006/relationships/hyperlink" Target="https://www.plickers.com/" TargetMode="External"/><Relationship Id="rId89" Type="http://schemas.openxmlformats.org/officeDocument/2006/relationships/hyperlink" Target="https://www.plickers.com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hyperlink" Target="https://learningapps.org/" TargetMode="External"/><Relationship Id="rId284" Type="http://schemas.openxmlformats.org/officeDocument/2006/relationships/hyperlink" Target="https://learningapps.org/" TargetMode="External"/><Relationship Id="rId37" Type="http://schemas.openxmlformats.org/officeDocument/2006/relationships/hyperlink" Target="https://www.yaklass.ru/" TargetMode="External"/><Relationship Id="rId58" Type="http://schemas.openxmlformats.org/officeDocument/2006/relationships/hyperlink" Target="https://www.yaklass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learningapps.org/" TargetMode="External"/><Relationship Id="rId144" Type="http://schemas.openxmlformats.org/officeDocument/2006/relationships/hyperlink" Target="https://learningapps.org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education.yandex.ru/" TargetMode="External"/><Relationship Id="rId253" Type="http://schemas.openxmlformats.org/officeDocument/2006/relationships/hyperlink" Target="https://education.yandex.ru/" TargetMode="External"/><Relationship Id="rId274" Type="http://schemas.openxmlformats.org/officeDocument/2006/relationships/hyperlink" Target="https://education.yandex.ru/" TargetMode="External"/><Relationship Id="rId295" Type="http://schemas.openxmlformats.org/officeDocument/2006/relationships/hyperlink" Target="https://education.yandex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education.yandex.ru/" TargetMode="External"/><Relationship Id="rId134" Type="http://schemas.openxmlformats.org/officeDocument/2006/relationships/hyperlink" Target="https://education.yandex.ru/" TargetMode="External"/><Relationship Id="rId80" Type="http://schemas.openxmlformats.org/officeDocument/2006/relationships/hyperlink" Target="https://www.zipgrade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www.plickers.com/" TargetMode="External"/><Relationship Id="rId243" Type="http://schemas.openxmlformats.org/officeDocument/2006/relationships/hyperlink" Target="https://www.plickers.com/" TargetMode="External"/><Relationship Id="rId264" Type="http://schemas.openxmlformats.org/officeDocument/2006/relationships/hyperlink" Target="https://www.plickers.com/" TargetMode="External"/><Relationship Id="rId285" Type="http://schemas.openxmlformats.org/officeDocument/2006/relationships/hyperlink" Target="https://www.plickers.com/" TargetMode="External"/><Relationship Id="rId17" Type="http://schemas.openxmlformats.org/officeDocument/2006/relationships/hyperlink" Target="https://www.zipgrade.com/" TargetMode="External"/><Relationship Id="rId38" Type="http://schemas.openxmlformats.org/officeDocument/2006/relationships/hyperlink" Target="https://www.zipgrade.com/" TargetMode="External"/><Relationship Id="rId59" Type="http://schemas.openxmlformats.org/officeDocument/2006/relationships/hyperlink" Target="https://www.zipgrade.com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www.plickers.com/" TargetMode="External"/><Relationship Id="rId166" Type="http://schemas.openxmlformats.org/officeDocument/2006/relationships/hyperlink" Target="https://www.plickers.com/" TargetMode="External"/><Relationship Id="rId187" Type="http://schemas.openxmlformats.org/officeDocument/2006/relationships/hyperlink" Target="https://www.plickers.com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www.yaklass.ru/" TargetMode="External"/><Relationship Id="rId254" Type="http://schemas.openxmlformats.org/officeDocument/2006/relationships/hyperlink" Target="https://www.yaklass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www.yaklass.ru/" TargetMode="External"/><Relationship Id="rId275" Type="http://schemas.openxmlformats.org/officeDocument/2006/relationships/hyperlink" Target="https://www.yaklass.ru/" TargetMode="External"/><Relationship Id="rId296" Type="http://schemas.openxmlformats.org/officeDocument/2006/relationships/hyperlink" Target="https://www.yaklass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learningapps.org/" TargetMode="External"/><Relationship Id="rId81" Type="http://schemas.openxmlformats.org/officeDocument/2006/relationships/hyperlink" Target="https://learningapps.org/" TargetMode="External"/><Relationship Id="rId135" Type="http://schemas.openxmlformats.org/officeDocument/2006/relationships/hyperlink" Target="https://www.yaklass.ru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learningapps.org/" TargetMode="External"/><Relationship Id="rId39" Type="http://schemas.openxmlformats.org/officeDocument/2006/relationships/hyperlink" Target="https://learningapps.org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education.yandex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education.yandex.ru/" TargetMode="External"/><Relationship Id="rId213" Type="http://schemas.openxmlformats.org/officeDocument/2006/relationships/hyperlink" Target="https://www.zipgrade.com/" TargetMode="External"/><Relationship Id="rId234" Type="http://schemas.openxmlformats.org/officeDocument/2006/relationships/hyperlink" Target="https://www.zipgrade.com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cation.yandex.ru/" TargetMode="External"/><Relationship Id="rId255" Type="http://schemas.openxmlformats.org/officeDocument/2006/relationships/hyperlink" Target="https://www.zipgrade.com/" TargetMode="External"/><Relationship Id="rId276" Type="http://schemas.openxmlformats.org/officeDocument/2006/relationships/hyperlink" Target="https://www.zipgrade.com/" TargetMode="External"/><Relationship Id="rId297" Type="http://schemas.openxmlformats.org/officeDocument/2006/relationships/hyperlink" Target="https://www.zipgr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2BD209-0BB4-46C9-A5AE-5C2B3E67B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3710</TotalTime>
  <Pages>50</Pages>
  <Words>14467</Words>
  <Characters>82467</Characters>
  <Application>Microsoft Office Word</Application>
  <DocSecurity>0</DocSecurity>
  <Lines>687</Lines>
  <Paragraphs>193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96741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Джохар</cp:lastModifiedBy>
  <cp:revision>41</cp:revision>
  <cp:lastPrinted>2022-08-31T07:14:00Z</cp:lastPrinted>
  <dcterms:created xsi:type="dcterms:W3CDTF">2013-12-23T23:15:00Z</dcterms:created>
  <dcterms:modified xsi:type="dcterms:W3CDTF">2022-12-21T06:30:00Z</dcterms:modified>
  <cp:category/>
</cp:coreProperties>
</file>